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tbl>
      <w:tblPr>
        <w:tblW w:w="0" w:type="auto"/>
        <w:tblLook w:val="04A0" w:firstRow="1" w:lastRow="0" w:firstColumn="1" w:lastColumn="0" w:noHBand="0" w:noVBand="1"/>
        <w:jc w:val="center"/>
      </w:tblPr>
      <w:tblGrid>
        <w:gridCol w:w="10142"/>
      </w:tblGrid>
      <w:tr>
        <w:tc>
          <w:tcPr>
            <w:tcW w:w="10142" w:type="dxa"/>
            <w:tcBorders>
              <w:top w:val="none"/>
              <w:left w:val="none"/>
              <w:bottom w:val="none"/>
              <w:right w:val="none"/>
            </w:tcBorders>
            <w:shd w:val="clear" w:color="auto" w:fill="1F4E79"/>
            <w:tcMar>
              <w:top w:w="160" w:type="dxa"/>
              <w:bottom w:w="150" w:type="dxa"/>
            </w:tcMar>
          </w:tcPr>
          <w:p>
            <w:pPr>
              <w:jc w:val="both"/>
            </w:pPr>
            <w:r>
              <w:drawing>
                <wp:anchor distT="0" distB="0" distL="114300" distR="114300" behindDoc="0" locked="0" layoutInCell="1" simplePos="0" relativeHeight="251660288" allowOverlap="1" hidden="0">
                  <wp:simplePos x="0" y="0"/>
                  <wp:positionH relativeFrom="column">
                    <wp:posOffset>4940778</wp:posOffset>
                  </wp:positionH>
                  <wp:positionV relativeFrom="paragraph">
                    <wp:posOffset>-19050</wp:posOffset>
                  </wp:positionV>
                  <wp:extent cx="1399305" cy="924787"/>
                  <wp:effectExtent l="0" t="0" r="0" b="0"/>
                  <wp:wrapNone/>
                  <wp:docPr id="1025" name="shape1025" hidden="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1">
                            <a:picLocks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9305" cy="924787"/>
                          </a:xfrm>
                          <a:prstGeom prst="rect"/>
                        </pic:spPr>
                      </pic:pic>
                    </a:graphicData>
                  </a:graphic>
                </wp:anchor>
              </w:drawing>
            </w:r>
            <w:r>
              <w:rPr>
                <w:lang w:eastAsia="ko-KR"/>
                <w:rFonts w:ascii="맑은 고딕" w:eastAsia="맑은 고딕" w:hAnsi="맑은 고딕"/>
                <w:b/>
                <w:i w:val="0"/>
                <w:color w:val="FFFFFF"/>
                <w:sz w:val="23"/>
                <w:rtl w:val="off"/>
              </w:rPr>
              <w:t xml:space="preserve">                              </w:t>
            </w:r>
            <w:r>
              <w:rPr>
                <w:rFonts w:ascii="맑은 고딕" w:eastAsia="맑은 고딕" w:hAnsi="맑은 고딕"/>
                <w:b/>
                <w:i w:val="0"/>
                <w:color w:val="FFFFFF"/>
                <w:sz w:val="23"/>
              </w:rPr>
              <w:t>대한테크볼협회 입사지원서</w:t>
            </w:r>
            <w:r>
              <w:rPr>
                <w:rFonts w:ascii="맑은 고딕" w:eastAsia="맑은 고딕" w:hAnsi="맑은 고딕"/>
                <w:b/>
                <w:i w:val="0"/>
                <w:color w:val="FFFFFF"/>
                <w:sz w:val="23"/>
              </w:rPr>
              <w:br/>
            </w:r>
            <w:r>
              <w:rPr>
                <w:lang w:eastAsia="ko-KR"/>
                <w:rFonts w:ascii="맑은 고딕" w:eastAsia="맑은 고딕" w:hAnsi="맑은 고딕"/>
                <w:b/>
                <w:i w:val="0"/>
                <w:color w:val="FFFFFF"/>
                <w:sz w:val="23"/>
                <w:rtl w:val="off"/>
              </w:rPr>
              <w:t xml:space="preserve">            </w:t>
            </w:r>
            <w:r>
              <w:rPr>
                <w:rFonts w:ascii="맑은 고딕" w:eastAsia="맑은 고딕" w:hAnsi="맑은 고딕"/>
                <w:b/>
                <w:i w:val="0"/>
                <w:color w:val="FFFFFF"/>
                <w:sz w:val="36"/>
              </w:rPr>
              <w:t>국가대표 지도자 [감독·코치] 지원서</w:t>
            </w:r>
          </w:p>
        </w:tc>
      </w:tr>
    </w:tbl>
    <w:p/>
    <w:p>
      <w:pPr>
        <w:spacing w:after="40" w:before="120"/>
      </w:pPr>
      <w:r>
        <w:rPr>
          <w:rFonts w:ascii="맑은 고딕" w:eastAsia="맑은 고딕" w:hAnsi="맑은 고딕"/>
          <w:b/>
          <w:i w:val="0"/>
          <w:color w:val="1F4E79"/>
          <w:sz w:val="24"/>
        </w:rPr>
        <w:t>1. 필수 인적사항</w:t>
      </w:r>
    </w:p>
    <w:tbl>
      <w:tblPr>
        <w:tblStyle w:val="TableGrid"/>
        <w:tblW w:w="0" w:type="auto"/>
        <w:tblLook w:val="04A0" w:firstRow="1" w:lastRow="0" w:firstColumn="1" w:lastColumn="0" w:noHBand="0" w:noVBand="1"/>
        <w:jc w:val="center"/>
      </w:tblPr>
      <w:tblGrid>
        <w:gridCol w:w="2535"/>
        <w:gridCol w:w="2535"/>
        <w:gridCol w:w="2535"/>
        <w:gridCol w:w="2535"/>
      </w:tblGrid>
      <w:tr>
        <w:tc>
          <w:tcPr>
            <w:tcW w:w="2535" w:type="dxa"/>
            <w:tcBorders>
              <w:top w:val="none"/>
              <w:left w:val="none"/>
              <w:bottom w:val="none"/>
              <w:right w:val="none"/>
            </w:tcBorders>
            <w:shd w:val="clear" w:color="auto" w:fill="1F4E79"/>
            <w:tcMar>
              <w:top w:w="95" w:type="dxa"/>
              <w:bottom w:w="95" w:type="dxa"/>
            </w:tcMar>
            <w:vAlign w:val="center"/>
          </w:tcPr>
          <w:p>
            <w:pPr>
              <w:jc w:val="center"/>
            </w:pPr>
            <w:r>
              <w:rPr>
                <w:rFonts w:ascii="맑은 고딕" w:eastAsia="맑은 고딕" w:hAnsi="맑은 고딕"/>
                <w:b/>
                <w:i w:val="0"/>
                <w:color w:val="FFFFFF"/>
                <w:sz w:val="20"/>
              </w:rPr>
              <w:t>항목</w:t>
            </w:r>
          </w:p>
        </w:tc>
        <w:tc>
          <w:tcPr>
            <w:tcW w:w="2535" w:type="dxa"/>
            <w:tcBorders>
              <w:top w:val="none"/>
              <w:left w:val="none"/>
              <w:bottom w:val="none"/>
              <w:right w:val="none"/>
            </w:tcBorders>
            <w:shd w:val="clear" w:color="auto" w:fill="1F4E79"/>
            <w:tcMar>
              <w:top w:w="95" w:type="dxa"/>
              <w:bottom w:w="95" w:type="dxa"/>
            </w:tcMar>
            <w:vAlign w:val="center"/>
          </w:tcPr>
          <w:p>
            <w:pPr>
              <w:jc w:val="center"/>
            </w:pPr>
            <w:r>
              <w:rPr>
                <w:rFonts w:ascii="맑은 고딕" w:eastAsia="맑은 고딕" w:hAnsi="맑은 고딕"/>
                <w:b/>
                <w:i w:val="0"/>
                <w:color w:val="FFFFFF"/>
                <w:sz w:val="20"/>
              </w:rPr>
              <w:t>내용</w:t>
            </w:r>
          </w:p>
        </w:tc>
        <w:tc>
          <w:tcPr>
            <w:tcW w:w="2535" w:type="dxa"/>
            <w:tcBorders>
              <w:top w:val="none"/>
              <w:left w:val="none"/>
              <w:bottom w:val="none"/>
              <w:right w:val="none"/>
            </w:tcBorders>
            <w:shd w:val="clear" w:color="auto" w:fill="1F4E79"/>
            <w:tcMar>
              <w:top w:w="95" w:type="dxa"/>
              <w:bottom w:w="95" w:type="dxa"/>
            </w:tcMar>
            <w:vAlign w:val="center"/>
          </w:tcPr>
          <w:p>
            <w:pPr>
              <w:jc w:val="center"/>
            </w:pPr>
            <w:r>
              <w:rPr>
                <w:rFonts w:ascii="맑은 고딕" w:eastAsia="맑은 고딕" w:hAnsi="맑은 고딕"/>
                <w:b/>
                <w:i w:val="0"/>
                <w:color w:val="FFFFFF"/>
                <w:sz w:val="20"/>
              </w:rPr>
              <w:t>항목</w:t>
            </w:r>
          </w:p>
        </w:tc>
        <w:tc>
          <w:tcPr>
            <w:tcW w:w="2535" w:type="dxa"/>
            <w:tcBorders>
              <w:top w:val="none"/>
              <w:left w:val="none"/>
              <w:bottom w:val="none"/>
              <w:right w:val="none"/>
            </w:tcBorders>
            <w:shd w:val="clear" w:color="auto" w:fill="1F4E79"/>
            <w:tcMar>
              <w:top w:w="95" w:type="dxa"/>
              <w:bottom w:w="95" w:type="dxa"/>
            </w:tcMar>
            <w:vAlign w:val="center"/>
          </w:tcPr>
          <w:p>
            <w:pPr>
              <w:jc w:val="center"/>
            </w:pPr>
            <w:r>
              <w:rPr>
                <w:rFonts w:ascii="맑은 고딕" w:eastAsia="맑은 고딕" w:hAnsi="맑은 고딕"/>
                <w:b/>
                <w:i w:val="0"/>
                <w:color w:val="FFFFFF"/>
                <w:sz w:val="20"/>
              </w:rPr>
              <w:t>내용</w:t>
            </w:r>
          </w:p>
        </w:tc>
      </w:tr>
      <w:tr>
        <w:tc>
          <w:tcPr>
            <w:tcW w:w="1361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EAF1FB"/>
            <w:tcMar>
              <w:top w:w="80" w:type="dxa"/>
              <w:bottom w:w="80" w:type="dxa"/>
            </w:tcMar>
            <w:vAlign w:val="center"/>
          </w:tcPr>
          <w:p>
            <w:pPr>
              <w:jc w:val="center"/>
            </w:pPr>
            <w:r>
              <w:rPr>
                <w:rFonts w:ascii="맑은 고딕" w:eastAsia="맑은 고딕" w:hAnsi="맑은 고딕"/>
                <w:b/>
                <w:i w:val="0"/>
                <w:color w:val="1F4E79"/>
                <w:sz w:val="19"/>
              </w:rPr>
              <w:t>성명</w:t>
            </w:r>
          </w:p>
        </w:tc>
        <w:tc>
          <w:tcPr>
            <w:tcW w:w="3402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>
            <w:r>
              <w:rPr>
                <w:rFonts w:ascii="맑은 고딕" w:eastAsia="맑은 고딕" w:hAnsi="맑은 고딕"/>
                <w:b w:val="0"/>
                <w:i w:val="0"/>
                <w:sz w:val="19"/>
              </w:rPr>
              <w:t>[한글]                     [한자]                     [영문]</w:t>
            </w:r>
          </w:p>
        </w:tc>
        <w:tc>
          <w:tcPr>
            <w:tcW w:w="1361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>
            <w:r>
              <w:rPr>
                <w:rFonts w:ascii="맑은 고딕" w:eastAsia="맑은 고딕" w:hAnsi="맑은 고딕"/>
                <w:b w:val="0"/>
                <w:i w:val="0"/>
                <w:sz w:val="19"/>
              </w:rPr>
              <w:t>지원분야</w:t>
            </w:r>
          </w:p>
        </w:tc>
        <w:tc>
          <w:tcPr>
            <w:tcW w:w="3175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>
            <w:r>
              <w:rPr>
                <w:rFonts w:ascii="맑은 고딕" w:eastAsia="맑은 고딕" w:hAnsi="맑은 고딕"/>
                <w:b w:val="0"/>
                <w:i w:val="0"/>
                <w:sz w:val="19"/>
              </w:rPr>
              <w:t>□ 감독   □ 코치</w:t>
            </w:r>
          </w:p>
        </w:tc>
      </w:tr>
      <w:tr>
        <w:tc>
          <w:tcPr>
            <w:tcW w:w="1361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EAF1FB"/>
            <w:tcMar>
              <w:top w:w="80" w:type="dxa"/>
              <w:bottom w:w="80" w:type="dxa"/>
            </w:tcMar>
            <w:vAlign w:val="center"/>
          </w:tcPr>
          <w:p>
            <w:pPr>
              <w:jc w:val="center"/>
            </w:pPr>
            <w:r>
              <w:rPr>
                <w:rFonts w:ascii="맑은 고딕" w:eastAsia="맑은 고딕" w:hAnsi="맑은 고딕"/>
                <w:b/>
                <w:i w:val="0"/>
                <w:color w:val="1F4E79"/>
                <w:sz w:val="19"/>
              </w:rPr>
              <w:t>주소</w:t>
            </w:r>
          </w:p>
        </w:tc>
        <w:tc>
          <w:tcPr>
            <w:tcW w:w="3402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/>
        </w:tc>
        <w:tc>
          <w:tcPr>
            <w:tcW w:w="1361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>
            <w:r>
              <w:rPr>
                <w:rFonts w:ascii="맑은 고딕" w:eastAsia="맑은 고딕" w:hAnsi="맑은 고딕"/>
                <w:b w:val="0"/>
                <w:i w:val="0"/>
                <w:sz w:val="19"/>
              </w:rPr>
              <w:t>생년월일</w:t>
            </w:r>
          </w:p>
        </w:tc>
        <w:tc>
          <w:tcPr>
            <w:tcW w:w="3175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>
            <w:r>
              <w:rPr>
                <w:rFonts w:ascii="맑은 고딕" w:eastAsia="맑은 고딕" w:hAnsi="맑은 고딕"/>
                <w:b w:val="0"/>
                <w:i w:val="0"/>
                <w:sz w:val="19"/>
              </w:rPr>
              <w:t>[입력]</w:t>
            </w:r>
          </w:p>
        </w:tc>
      </w:tr>
      <w:tr>
        <w:tc>
          <w:tcPr>
            <w:tcW w:w="1361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EAF1FB"/>
            <w:tcMar>
              <w:top w:w="80" w:type="dxa"/>
              <w:bottom w:w="80" w:type="dxa"/>
            </w:tcMar>
            <w:vAlign w:val="center"/>
          </w:tcPr>
          <w:p>
            <w:pPr>
              <w:jc w:val="center"/>
            </w:pPr>
            <w:r>
              <w:rPr>
                <w:rFonts w:ascii="맑은 고딕" w:eastAsia="맑은 고딕" w:hAnsi="맑은 고딕"/>
                <w:b/>
                <w:i w:val="0"/>
                <w:color w:val="1F4E79"/>
                <w:sz w:val="19"/>
              </w:rPr>
              <w:t>E-mail</w:t>
            </w:r>
          </w:p>
        </w:tc>
        <w:tc>
          <w:tcPr>
            <w:tcW w:w="3402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/>
        </w:tc>
        <w:tc>
          <w:tcPr>
            <w:tcW w:w="1361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>
            <w:r>
              <w:rPr>
                <w:rFonts w:ascii="맑은 고딕" w:eastAsia="맑은 고딕" w:hAnsi="맑은 고딕"/>
                <w:b w:val="0"/>
                <w:i w:val="0"/>
                <w:sz w:val="19"/>
              </w:rPr>
              <w:t>휴대폰</w:t>
            </w:r>
          </w:p>
        </w:tc>
        <w:tc>
          <w:tcPr>
            <w:tcW w:w="3175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/>
        </w:tc>
      </w:tr>
      <w:tr>
        <w:tc>
          <w:tcPr>
            <w:tcW w:w="1361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EAF1FB"/>
            <w:tcMar>
              <w:top w:w="80" w:type="dxa"/>
              <w:bottom w:w="80" w:type="dxa"/>
            </w:tcMar>
            <w:vAlign w:val="center"/>
          </w:tcPr>
          <w:p>
            <w:pPr>
              <w:jc w:val="center"/>
            </w:pPr>
            <w:r>
              <w:rPr>
                <w:rFonts w:ascii="맑은 고딕" w:eastAsia="맑은 고딕" w:hAnsi="맑은 고딕"/>
                <w:b/>
                <w:i w:val="0"/>
                <w:color w:val="1F4E79"/>
                <w:sz w:val="19"/>
              </w:rPr>
              <w:t>긴급연락처</w:t>
            </w:r>
          </w:p>
        </w:tc>
        <w:tc>
          <w:tcPr>
            <w:tcW w:w="3402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/>
        </w:tc>
        <w:tc>
          <w:tcPr>
            <w:tcW w:w="1361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>
            <w:r>
              <w:rPr>
                <w:rFonts w:ascii="맑은 고딕" w:eastAsia="맑은 고딕" w:hAnsi="맑은 고딕"/>
                <w:b w:val="0"/>
                <w:i w:val="0"/>
                <w:sz w:val="19"/>
              </w:rPr>
              <w:t>근무가능시기</w:t>
            </w:r>
          </w:p>
        </w:tc>
        <w:tc>
          <w:tcPr>
            <w:tcW w:w="3175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/>
        </w:tc>
      </w:tr>
      <w:tr>
        <w:tc>
          <w:tcPr>
            <w:tcW w:w="1361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EAF1FB"/>
            <w:tcMar>
              <w:top w:w="80" w:type="dxa"/>
              <w:bottom w:w="80" w:type="dxa"/>
            </w:tcMar>
            <w:vAlign w:val="center"/>
          </w:tcPr>
          <w:p>
            <w:pPr>
              <w:jc w:val="center"/>
            </w:pPr>
            <w:r>
              <w:rPr>
                <w:rFonts w:ascii="맑은 고딕" w:eastAsia="맑은 고딕" w:hAnsi="맑은 고딕"/>
                <w:b/>
                <w:i w:val="0"/>
                <w:color w:val="1F4E79"/>
                <w:sz w:val="19"/>
              </w:rPr>
              <w:t>병역사항</w:t>
            </w:r>
          </w:p>
        </w:tc>
        <w:tc>
          <w:tcPr>
            <w:tcW w:w="3402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>
            <w:r>
              <w:rPr>
                <w:rFonts w:ascii="맑은 고딕" w:eastAsia="맑은 고딕" w:hAnsi="맑은 고딕"/>
                <w:b w:val="0"/>
                <w:i w:val="0"/>
                <w:sz w:val="19"/>
              </w:rPr>
              <w:t>□ 병역필   □ 미필   □ 면제(사유:                    )</w:t>
            </w:r>
          </w:p>
        </w:tc>
        <w:tc>
          <w:tcPr>
            <w:tcW w:w="1361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>
            <w:r>
              <w:rPr>
                <w:rFonts w:ascii="맑은 고딕" w:eastAsia="맑은 고딕" w:hAnsi="맑은 고딕"/>
                <w:b w:val="0"/>
                <w:i w:val="0"/>
                <w:sz w:val="19"/>
              </w:rPr>
              <w:t>운전면허</w:t>
            </w:r>
          </w:p>
        </w:tc>
        <w:tc>
          <w:tcPr>
            <w:tcW w:w="3175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>
            <w:r>
              <w:rPr>
                <w:rFonts w:ascii="맑은 고딕" w:eastAsia="맑은 고딕" w:hAnsi="맑은 고딕"/>
                <w:b w:val="0"/>
                <w:i w:val="0"/>
                <w:sz w:val="19"/>
              </w:rPr>
              <w:t>[입력]</w:t>
            </w:r>
          </w:p>
        </w:tc>
      </w:tr>
    </w:tbl>
    <w:p/>
    <w:p>
      <w:pPr>
        <w:spacing w:after="40" w:before="120"/>
      </w:pPr>
      <w:r>
        <w:rPr>
          <w:rFonts w:ascii="맑은 고딕" w:eastAsia="맑은 고딕" w:hAnsi="맑은 고딕"/>
          <w:b/>
          <w:i w:val="0"/>
          <w:color w:val="1F4E79"/>
          <w:sz w:val="24"/>
        </w:rPr>
        <w:t>2. 자격증</w:t>
      </w:r>
    </w:p>
    <w:tbl>
      <w:tblPr>
        <w:tblStyle w:val="TableGrid"/>
        <w:tblW w:w="0" w:type="auto"/>
        <w:tblLook w:val="04A0" w:firstRow="1" w:lastRow="0" w:firstColumn="1" w:lastColumn="0" w:noHBand="0" w:noVBand="1"/>
        <w:jc w:val="center"/>
      </w:tblPr>
      <w:tblGrid>
        <w:gridCol w:w="2535"/>
        <w:gridCol w:w="2535"/>
        <w:gridCol w:w="2535"/>
        <w:gridCol w:w="2535"/>
      </w:tblGrid>
      <w:tr>
        <w:tc>
          <w:tcPr>
            <w:tcW w:w="2535" w:type="dxa"/>
            <w:tcBorders>
              <w:top w:val="none"/>
              <w:left w:val="none"/>
              <w:bottom w:val="none"/>
              <w:right w:val="none"/>
            </w:tcBorders>
            <w:shd w:val="clear" w:color="auto" w:fill="1F4E79"/>
            <w:tcMar>
              <w:top w:w="95" w:type="dxa"/>
              <w:bottom w:w="95" w:type="dxa"/>
            </w:tcMar>
            <w:vAlign w:val="center"/>
          </w:tcPr>
          <w:p>
            <w:pPr>
              <w:jc w:val="center"/>
            </w:pPr>
            <w:r>
              <w:rPr>
                <w:rFonts w:ascii="맑은 고딕" w:eastAsia="맑은 고딕" w:hAnsi="맑은 고딕"/>
                <w:b/>
                <w:i w:val="0"/>
                <w:color w:val="FFFFFF"/>
                <w:sz w:val="20"/>
              </w:rPr>
              <w:t>자격증명</w:t>
            </w:r>
          </w:p>
        </w:tc>
        <w:tc>
          <w:tcPr>
            <w:tcW w:w="2535" w:type="dxa"/>
            <w:tcBorders>
              <w:top w:val="none"/>
              <w:left w:val="none"/>
              <w:bottom w:val="none"/>
              <w:right w:val="none"/>
            </w:tcBorders>
            <w:shd w:val="clear" w:color="auto" w:fill="1F4E79"/>
            <w:tcMar>
              <w:top w:w="95" w:type="dxa"/>
              <w:bottom w:w="95" w:type="dxa"/>
            </w:tcMar>
            <w:vAlign w:val="center"/>
          </w:tcPr>
          <w:p>
            <w:pPr>
              <w:jc w:val="center"/>
            </w:pPr>
            <w:r>
              <w:rPr>
                <w:rFonts w:ascii="맑은 고딕" w:eastAsia="맑은 고딕" w:hAnsi="맑은 고딕"/>
                <w:b/>
                <w:i w:val="0"/>
                <w:color w:val="FFFFFF"/>
                <w:sz w:val="20"/>
              </w:rPr>
              <w:t>발급기관</w:t>
            </w:r>
          </w:p>
        </w:tc>
        <w:tc>
          <w:tcPr>
            <w:tcW w:w="2535" w:type="dxa"/>
            <w:tcBorders>
              <w:top w:val="none"/>
              <w:left w:val="none"/>
              <w:bottom w:val="none"/>
              <w:right w:val="none"/>
            </w:tcBorders>
            <w:shd w:val="clear" w:color="auto" w:fill="1F4E79"/>
            <w:tcMar>
              <w:top w:w="95" w:type="dxa"/>
              <w:bottom w:w="95" w:type="dxa"/>
            </w:tcMar>
            <w:vAlign w:val="center"/>
          </w:tcPr>
          <w:p>
            <w:pPr>
              <w:jc w:val="center"/>
            </w:pPr>
            <w:r>
              <w:rPr>
                <w:rFonts w:ascii="맑은 고딕" w:eastAsia="맑은 고딕" w:hAnsi="맑은 고딕"/>
                <w:b/>
                <w:i w:val="0"/>
                <w:color w:val="FFFFFF"/>
                <w:sz w:val="20"/>
              </w:rPr>
              <w:t>취득일자</w:t>
            </w:r>
          </w:p>
        </w:tc>
        <w:tc>
          <w:tcPr>
            <w:tcW w:w="2535" w:type="dxa"/>
            <w:tcBorders>
              <w:top w:val="none"/>
              <w:left w:val="none"/>
              <w:bottom w:val="none"/>
              <w:right w:val="none"/>
            </w:tcBorders>
            <w:shd w:val="clear" w:color="auto" w:fill="1F4E79"/>
            <w:tcMar>
              <w:top w:w="95" w:type="dxa"/>
              <w:bottom w:w="95" w:type="dxa"/>
            </w:tcMar>
            <w:vAlign w:val="center"/>
          </w:tcPr>
          <w:p>
            <w:pPr>
              <w:jc w:val="center"/>
            </w:pPr>
            <w:r>
              <w:rPr>
                <w:rFonts w:ascii="맑은 고딕" w:eastAsia="맑은 고딕" w:hAnsi="맑은 고딕"/>
                <w:b/>
                <w:i w:val="0"/>
                <w:color w:val="FFFFFF"/>
                <w:sz w:val="20"/>
              </w:rPr>
              <w:t>비고</w:t>
            </w:r>
          </w:p>
        </w:tc>
      </w:tr>
      <w:tr>
        <w:tc>
          <w:tcPr>
            <w:tcW w:w="3118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2551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/>
        </w:tc>
        <w:tc>
          <w:tcPr>
            <w:tcW w:w="1701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/>
        </w:tc>
        <w:tc>
          <w:tcPr>
            <w:tcW w:w="1814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/>
        </w:tc>
      </w:tr>
      <w:tr>
        <w:tc>
          <w:tcPr>
            <w:tcW w:w="3118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2551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/>
        </w:tc>
        <w:tc>
          <w:tcPr>
            <w:tcW w:w="1701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/>
        </w:tc>
        <w:tc>
          <w:tcPr>
            <w:tcW w:w="1814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/>
        </w:tc>
      </w:tr>
      <w:tr>
        <w:tc>
          <w:tcPr>
            <w:tcW w:w="3118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2551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/>
        </w:tc>
        <w:tc>
          <w:tcPr>
            <w:tcW w:w="1701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/>
        </w:tc>
        <w:tc>
          <w:tcPr>
            <w:tcW w:w="1814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/>
        </w:tc>
      </w:tr>
      <w:tr>
        <w:tc>
          <w:tcPr>
            <w:tcW w:w="3118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2551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/>
        </w:tc>
        <w:tc>
          <w:tcPr>
            <w:tcW w:w="1701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/>
        </w:tc>
        <w:tc>
          <w:tcPr>
            <w:tcW w:w="1814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/>
        </w:tc>
      </w:tr>
      <w:tr>
        <w:tc>
          <w:tcPr>
            <w:tcW w:w="3118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2551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/>
        </w:tc>
        <w:tc>
          <w:tcPr>
            <w:tcW w:w="1701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/>
        </w:tc>
        <w:tc>
          <w:tcPr>
            <w:tcW w:w="1814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/>
        </w:tc>
      </w:tr>
    </w:tbl>
    <w:p/>
    <w:p>
      <w:pPr>
        <w:spacing w:after="40" w:before="120"/>
      </w:pPr>
      <w:r>
        <w:rPr>
          <w:rFonts w:ascii="맑은 고딕" w:eastAsia="맑은 고딕" w:hAnsi="맑은 고딕"/>
          <w:b/>
          <w:i w:val="0"/>
          <w:color w:val="1F4E79"/>
          <w:sz w:val="24"/>
        </w:rPr>
        <w:t>3. 주요 경력사항</w:t>
      </w:r>
    </w:p>
    <w:tbl>
      <w:tblPr>
        <w:tblStyle w:val="TableGrid"/>
        <w:tblW w:w="0" w:type="auto"/>
        <w:tblLook w:val="04A0" w:firstRow="1" w:lastRow="0" w:firstColumn="1" w:lastColumn="0" w:noHBand="0" w:noVBand="1"/>
        <w:jc w:val="center"/>
      </w:tblPr>
      <w:tblGrid>
        <w:gridCol w:w="2028"/>
        <w:gridCol w:w="2028"/>
        <w:gridCol w:w="2028"/>
        <w:gridCol w:w="2028"/>
        <w:gridCol w:w="2028"/>
      </w:tblGrid>
      <w:tr>
        <w:tc>
          <w:tcPr>
            <w:tcW w:w="2028" w:type="dxa"/>
            <w:tcBorders>
              <w:top w:val="none"/>
              <w:left w:val="none"/>
              <w:bottom w:val="none"/>
              <w:right w:val="none"/>
            </w:tcBorders>
            <w:shd w:val="clear" w:color="auto" w:fill="1F4E79"/>
            <w:tcMar>
              <w:top w:w="95" w:type="dxa"/>
              <w:bottom w:w="95" w:type="dxa"/>
            </w:tcMar>
            <w:vAlign w:val="center"/>
          </w:tcPr>
          <w:p>
            <w:pPr>
              <w:jc w:val="center"/>
            </w:pPr>
            <w:r>
              <w:rPr>
                <w:rFonts w:ascii="맑은 고딕" w:eastAsia="맑은 고딕" w:hAnsi="맑은 고딕"/>
                <w:b/>
                <w:i w:val="0"/>
                <w:color w:val="FFFFFF"/>
                <w:sz w:val="20"/>
              </w:rPr>
              <w:t>기관명</w:t>
            </w:r>
          </w:p>
        </w:tc>
        <w:tc>
          <w:tcPr>
            <w:tcW w:w="2028" w:type="dxa"/>
            <w:tcBorders>
              <w:top w:val="none"/>
              <w:left w:val="none"/>
              <w:bottom w:val="none"/>
              <w:right w:val="none"/>
            </w:tcBorders>
            <w:shd w:val="clear" w:color="auto" w:fill="1F4E79"/>
            <w:tcMar>
              <w:top w:w="95" w:type="dxa"/>
              <w:bottom w:w="95" w:type="dxa"/>
            </w:tcMar>
            <w:vAlign w:val="center"/>
          </w:tcPr>
          <w:p>
            <w:pPr>
              <w:jc w:val="center"/>
            </w:pPr>
            <w:r>
              <w:rPr>
                <w:rFonts w:ascii="맑은 고딕" w:eastAsia="맑은 고딕" w:hAnsi="맑은 고딕"/>
                <w:b/>
                <w:i w:val="0"/>
                <w:color w:val="FFFFFF"/>
                <w:sz w:val="20"/>
              </w:rPr>
              <w:t>근무지</w:t>
            </w:r>
          </w:p>
        </w:tc>
        <w:tc>
          <w:tcPr>
            <w:tcW w:w="2028" w:type="dxa"/>
            <w:tcBorders>
              <w:top w:val="none"/>
              <w:left w:val="none"/>
              <w:bottom w:val="none"/>
              <w:right w:val="none"/>
            </w:tcBorders>
            <w:shd w:val="clear" w:color="auto" w:fill="1F4E79"/>
            <w:tcMar>
              <w:top w:w="95" w:type="dxa"/>
              <w:bottom w:w="95" w:type="dxa"/>
            </w:tcMar>
            <w:vAlign w:val="center"/>
          </w:tcPr>
          <w:p>
            <w:pPr>
              <w:jc w:val="center"/>
            </w:pPr>
            <w:r>
              <w:rPr>
                <w:rFonts w:ascii="맑은 고딕" w:eastAsia="맑은 고딕" w:hAnsi="맑은 고딕"/>
                <w:b/>
                <w:i w:val="0"/>
                <w:color w:val="FFFFFF"/>
                <w:sz w:val="20"/>
              </w:rPr>
              <w:t>담당부서 및 업무</w:t>
            </w:r>
          </w:p>
        </w:tc>
        <w:tc>
          <w:tcPr>
            <w:tcW w:w="2028" w:type="dxa"/>
            <w:tcBorders>
              <w:top w:val="none"/>
              <w:left w:val="none"/>
              <w:bottom w:val="none"/>
              <w:right w:val="none"/>
            </w:tcBorders>
            <w:shd w:val="clear" w:color="auto" w:fill="1F4E79"/>
            <w:tcMar>
              <w:top w:w="95" w:type="dxa"/>
              <w:bottom w:w="95" w:type="dxa"/>
            </w:tcMar>
            <w:vAlign w:val="center"/>
          </w:tcPr>
          <w:p>
            <w:pPr>
              <w:jc w:val="center"/>
            </w:pPr>
            <w:r>
              <w:rPr>
                <w:rFonts w:ascii="맑은 고딕" w:eastAsia="맑은 고딕" w:hAnsi="맑은 고딕"/>
                <w:b/>
                <w:i w:val="0"/>
                <w:color w:val="FFFFFF"/>
                <w:sz w:val="20"/>
              </w:rPr>
              <w:t>직위</w:t>
            </w:r>
          </w:p>
        </w:tc>
        <w:tc>
          <w:tcPr>
            <w:tcW w:w="2028" w:type="dxa"/>
            <w:tcBorders>
              <w:top w:val="none"/>
              <w:left w:val="none"/>
              <w:bottom w:val="none"/>
              <w:right w:val="none"/>
            </w:tcBorders>
            <w:shd w:val="clear" w:color="auto" w:fill="1F4E79"/>
            <w:tcMar>
              <w:top w:w="95" w:type="dxa"/>
              <w:bottom w:w="95" w:type="dxa"/>
            </w:tcMar>
            <w:vAlign w:val="center"/>
          </w:tcPr>
          <w:p>
            <w:pPr>
              <w:jc w:val="center"/>
            </w:pPr>
            <w:r>
              <w:rPr>
                <w:rFonts w:ascii="맑은 고딕" w:eastAsia="맑은 고딕" w:hAnsi="맑은 고딕"/>
                <w:b/>
                <w:i w:val="0"/>
                <w:color w:val="FFFFFF"/>
                <w:sz w:val="20"/>
              </w:rPr>
              <w:t>근무기간</w:t>
            </w:r>
          </w:p>
        </w:tc>
      </w:tr>
      <w:tr>
        <w:tc>
          <w:tcPr>
            <w:tcW w:w="1928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/>
        </w:tc>
        <w:tc>
          <w:tcPr>
            <w:tcW w:w="3288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/>
        </w:tc>
        <w:tc>
          <w:tcPr>
            <w:tcW w:w="1020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/>
        </w:tc>
        <w:tc>
          <w:tcPr>
            <w:tcW w:w="1701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/>
        </w:tc>
      </w:tr>
      <w:tr>
        <w:tc>
          <w:tcPr>
            <w:tcW w:w="1928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/>
        </w:tc>
        <w:tc>
          <w:tcPr>
            <w:tcW w:w="3288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/>
        </w:tc>
        <w:tc>
          <w:tcPr>
            <w:tcW w:w="1020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/>
        </w:tc>
        <w:tc>
          <w:tcPr>
            <w:tcW w:w="1701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/>
        </w:tc>
      </w:tr>
      <w:tr>
        <w:tc>
          <w:tcPr>
            <w:tcW w:w="1928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/>
        </w:tc>
        <w:tc>
          <w:tcPr>
            <w:tcW w:w="3288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/>
        </w:tc>
        <w:tc>
          <w:tcPr>
            <w:tcW w:w="1020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/>
        </w:tc>
        <w:tc>
          <w:tcPr>
            <w:tcW w:w="1701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/>
        </w:tc>
      </w:tr>
      <w:tr>
        <w:tc>
          <w:tcPr>
            <w:tcW w:w="1928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/>
        </w:tc>
        <w:tc>
          <w:tcPr>
            <w:tcW w:w="3288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/>
        </w:tc>
        <w:tc>
          <w:tcPr>
            <w:tcW w:w="1020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/>
        </w:tc>
        <w:tc>
          <w:tcPr>
            <w:tcW w:w="1701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/>
        </w:tc>
      </w:tr>
      <w:tr>
        <w:tc>
          <w:tcPr>
            <w:tcW w:w="1928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>
            <w:pPr>
              <w:jc w:val="center"/>
            </w:pPr>
          </w:p>
        </w:tc>
        <w:tc>
          <w:tcPr>
            <w:tcW w:w="1417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/>
        </w:tc>
        <w:tc>
          <w:tcPr>
            <w:tcW w:w="3288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/>
        </w:tc>
        <w:tc>
          <w:tcPr>
            <w:tcW w:w="1020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/>
        </w:tc>
        <w:tc>
          <w:tcPr>
            <w:tcW w:w="1701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FFFFF"/>
            <w:tcMar>
              <w:top w:w="80" w:type="dxa"/>
              <w:bottom w:w="80" w:type="dxa"/>
            </w:tcMar>
            <w:vAlign w:val="center"/>
          </w:tcPr>
          <w:p/>
        </w:tc>
      </w:tr>
    </w:tbl>
    <w:p/>
    <w:tbl>
      <w:tblPr>
        <w:tblStyle w:val="TableGrid"/>
        <w:tblW w:w="0" w:type="auto"/>
        <w:tblLook w:val="04A0" w:firstRow="1" w:lastRow="0" w:firstColumn="1" w:lastColumn="0" w:noHBand="0" w:noVBand="1"/>
        <w:jc w:val="center"/>
      </w:tblPr>
      <w:tblGrid>
        <w:gridCol w:w="10142"/>
      </w:tblGrid>
      <w:tr>
        <w:tc>
          <w:tcPr>
            <w:tcW w:w="10142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EAF1FB"/>
            <w:tcMar>
              <w:top w:w="90" w:type="dxa"/>
              <w:bottom w:w="90" w:type="dxa"/>
            </w:tcMar>
          </w:tcPr>
          <w:p>
            <w:r>
              <w:rPr>
                <w:rFonts w:ascii="맑은 고딕" w:eastAsia="맑은 고딕" w:hAnsi="맑은 고딕"/>
                <w:b/>
                <w:i w:val="0"/>
                <w:color w:val="1F4E79"/>
                <w:sz w:val="20"/>
              </w:rPr>
              <w:t>안내  경력사항 기재 유의</w:t>
            </w:r>
          </w:p>
        </w:tc>
      </w:tr>
      <w:tr>
        <w:tc>
          <w:tcPr>
            <w:tcW w:w="10142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7FAFD"/>
            <w:tcMar>
              <w:top w:w="85" w:type="dxa"/>
              <w:bottom w:w="85" w:type="dxa"/>
            </w:tcMar>
          </w:tcPr>
          <w:p>
            <w:r>
              <w:rPr>
                <w:rFonts w:ascii="맑은 고딕" w:eastAsia="맑은 고딕" w:hAnsi="맑은 고딕"/>
                <w:b w:val="0"/>
                <w:i w:val="0"/>
                <w:sz w:val="19"/>
              </w:rPr>
              <w:t>• 경력사항은 최근 경력부터 기재합니다.</w:t>
            </w:r>
          </w:p>
        </w:tc>
      </w:tr>
      <w:tr>
        <w:tc>
          <w:tcPr>
            <w:tcW w:w="10142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7FAFD"/>
            <w:tcMar>
              <w:top w:w="85" w:type="dxa"/>
              <w:bottom w:w="85" w:type="dxa"/>
            </w:tcMar>
          </w:tcPr>
          <w:p>
            <w:r>
              <w:rPr>
                <w:rFonts w:ascii="맑은 고딕" w:eastAsia="맑은 고딕" w:hAnsi="맑은 고딕"/>
                <w:b w:val="0"/>
                <w:i w:val="0"/>
                <w:sz w:val="19"/>
              </w:rPr>
              <w:t>• 경력증명서상 근무기간 및 담당업무와 일치하지 않는 경우 불이익을 받을 수 있습니다.</w:t>
            </w:r>
          </w:p>
        </w:tc>
      </w:tr>
      <w:tr>
        <w:tc>
          <w:tcPr>
            <w:tcW w:w="10142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7FAFD"/>
            <w:tcMar>
              <w:top w:w="85" w:type="dxa"/>
              <w:bottom w:w="85" w:type="dxa"/>
            </w:tcMar>
          </w:tcPr>
          <w:p>
            <w:r>
              <w:rPr>
                <w:rFonts w:ascii="맑은 고딕" w:eastAsia="맑은 고딕" w:hAnsi="맑은 고딕"/>
                <w:b w:val="0"/>
                <w:i w:val="0"/>
                <w:sz w:val="19"/>
              </w:rPr>
              <w:t>• 지원서에 기재한 모든 경력은 증빙 가능한 사실만 기재하여야 합니다.</w:t>
            </w:r>
          </w:p>
        </w:tc>
      </w:tr>
    </w:tbl>
    <w:p/>
    <w:p>
      <w:pPr>
        <w:spacing w:after="40" w:before="120"/>
      </w:pPr>
      <w:r>
        <w:rPr>
          <w:rFonts w:ascii="맑은 고딕" w:eastAsia="맑은 고딕" w:hAnsi="맑은 고딕"/>
          <w:b/>
          <w:i w:val="0"/>
          <w:color w:val="1F4E79"/>
          <w:sz w:val="24"/>
        </w:rPr>
        <w:t>4. 자기소개서</w:t>
      </w:r>
    </w:p>
    <w:p>
      <w:r>
        <w:rPr>
          <w:rFonts w:ascii="맑은 고딕" w:eastAsia="맑은 고딕" w:hAnsi="맑은 고딕"/>
          <w:b/>
          <w:i w:val="0"/>
          <w:color w:val="2F75B5"/>
          <w:sz w:val="21"/>
        </w:rPr>
        <w:t>지원동기</w:t>
      </w:r>
    </w:p>
    <w:p>
      <w:r>
        <w:br/>
      </w:r>
    </w:p>
    <w:p>
      <w:r>
        <w:rPr>
          <w:rFonts w:ascii="맑은 고딕" w:eastAsia="맑은 고딕" w:hAnsi="맑은 고딕"/>
          <w:b/>
          <w:i w:val="0"/>
          <w:color w:val="2F75B5"/>
          <w:sz w:val="21"/>
        </w:rPr>
        <w:t>관련 경력 및 강점</w:t>
      </w:r>
    </w:p>
    <w:p>
      <w:r>
        <w:br/>
      </w:r>
    </w:p>
    <w:p>
      <w:r>
        <w:rPr>
          <w:rFonts w:ascii="맑은 고딕" w:eastAsia="맑은 고딕" w:hAnsi="맑은 고딕"/>
          <w:b/>
          <w:i w:val="0"/>
          <w:color w:val="2F75B5"/>
          <w:sz w:val="21"/>
        </w:rPr>
        <w:t>국가대표 지도자로서의 가치관</w:t>
      </w:r>
    </w:p>
    <w:p>
      <w:r>
        <w:br/>
      </w:r>
    </w:p>
    <w:p>
      <w:pPr>
        <w:spacing w:after="40" w:before="120"/>
      </w:pPr>
      <w:r>
        <w:rPr>
          <w:rFonts w:ascii="맑은 고딕" w:eastAsia="맑은 고딕" w:hAnsi="맑은 고딕"/>
          <w:b/>
          <w:i w:val="0"/>
          <w:color w:val="1F4E79"/>
          <w:sz w:val="24"/>
        </w:rPr>
        <w:t>5. 직무수행계획서</w:t>
      </w:r>
    </w:p>
    <w:p>
      <w:r>
        <w:rPr>
          <w:rFonts w:ascii="맑은 고딕" w:eastAsia="맑은 고딕" w:hAnsi="맑은 고딕"/>
          <w:b/>
          <w:i w:val="0"/>
          <w:color w:val="2F75B5"/>
          <w:sz w:val="21"/>
        </w:rPr>
        <w:t>국가대표 훈련운영계획</w:t>
      </w:r>
    </w:p>
    <w:p>
      <w:r>
        <w:br/>
      </w:r>
    </w:p>
    <w:p>
      <w:r>
        <w:rPr>
          <w:rFonts w:ascii="맑은 고딕" w:eastAsia="맑은 고딕" w:hAnsi="맑은 고딕"/>
          <w:b/>
          <w:i w:val="0"/>
          <w:color w:val="2F75B5"/>
          <w:sz w:val="21"/>
        </w:rPr>
        <w:t>선수관리 및 인권·안전보호 계획</w:t>
      </w:r>
    </w:p>
    <w:p>
      <w:r>
        <w:br/>
      </w:r>
    </w:p>
    <w:p>
      <w:r>
        <w:rPr>
          <w:rFonts w:ascii="맑은 고딕" w:eastAsia="맑은 고딕" w:hAnsi="맑은 고딕"/>
          <w:b/>
          <w:i w:val="0"/>
          <w:color w:val="2F75B5"/>
          <w:sz w:val="21"/>
        </w:rPr>
        <w:t>국제대회 대응 및 결과보고 계획</w:t>
      </w:r>
    </w:p>
    <w:p>
      <w: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  <w:jc w:val="center"/>
      </w:tblPr>
      <w:tblGrid>
        <w:gridCol w:w="10142"/>
      </w:tblGrid>
      <w:tr>
        <w:tc>
          <w:tcPr>
            <w:tcW w:w="10142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EAF1FB"/>
            <w:tcMar>
              <w:top w:w="90" w:type="dxa"/>
              <w:bottom w:w="90" w:type="dxa"/>
            </w:tcMar>
          </w:tcPr>
          <w:p>
            <w:r>
              <w:rPr>
                <w:rFonts w:ascii="맑은 고딕" w:eastAsia="맑은 고딕" w:hAnsi="맑은 고딕"/>
                <w:b/>
                <w:i w:val="0"/>
                <w:color w:val="1F4E79"/>
                <w:sz w:val="20"/>
              </w:rPr>
              <w:t>안내  작성 확인</w:t>
            </w:r>
          </w:p>
        </w:tc>
      </w:tr>
      <w:tr>
        <w:tc>
          <w:tcPr>
            <w:tcW w:w="10142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7FAFD"/>
            <w:tcMar>
              <w:top w:w="85" w:type="dxa"/>
              <w:bottom w:w="85" w:type="dxa"/>
            </w:tcMar>
          </w:tcPr>
          <w:p>
            <w:r>
              <w:rPr>
                <w:rFonts w:ascii="맑은 고딕" w:eastAsia="맑은 고딕" w:hAnsi="맑은 고딕"/>
                <w:b w:val="0"/>
                <w:i w:val="0"/>
                <w:sz w:val="19"/>
              </w:rPr>
              <w:t>• 지원서상의 모든 기재사항은 사실과 다름이 없어야 하며, 허위로 판명될 경우 합격 또는 임용이 취소될 수 있습니다.</w:t>
            </w:r>
          </w:p>
        </w:tc>
      </w:tr>
      <w:tr>
        <w:tc>
          <w:tcPr>
            <w:tcW w:w="10142" w:type="dxa"/>
            <w:tcBorders>
              <w:top w:val="single" w:sz="6" w:space="0" w:color="C7D3E0"/>
              <w:left w:val="single" w:sz="6" w:space="0" w:color="C7D3E0"/>
              <w:bottom w:val="single" w:sz="6" w:space="0" w:color="C7D3E0"/>
              <w:right w:val="single" w:sz="6" w:space="0" w:color="C7D3E0"/>
            </w:tcBorders>
            <w:shd w:val="clear" w:color="auto" w:fill="F7FAFD"/>
            <w:tcMar>
              <w:top w:w="85" w:type="dxa"/>
              <w:bottom w:w="85" w:type="dxa"/>
            </w:tcMar>
          </w:tcPr>
          <w:p>
            <w:r>
              <w:rPr>
                <w:rFonts w:ascii="맑은 고딕" w:eastAsia="맑은 고딕" w:hAnsi="맑은 고딕"/>
                <w:b w:val="0"/>
                <w:i w:val="0"/>
                <w:sz w:val="19"/>
              </w:rPr>
              <w:t>• 자기소개서 및 직무수행계획서 작성 시 학교명, 연령, 성별, 출신지역, 가족관계 등 블라인드 채용 원칙에 반하는 내용이 드러나지 않도록 유의해야 합니다.</w:t>
            </w:r>
          </w:p>
        </w:tc>
      </w:tr>
    </w:tbl>
    <w:p/>
    <w:p>
      <w:r>
        <w:rPr>
          <w:rFonts w:ascii="맑은 고딕" w:eastAsia="맑은 고딕" w:hAnsi="맑은 고딕"/>
          <w:b/>
          <w:i w:val="0"/>
          <w:sz w:val="21"/>
        </w:rPr>
        <w:t>□ 위의 내용에 동의합니다.</w:t>
      </w:r>
    </w:p>
    <w:p>
      <w:r>
        <w:rPr>
          <w:rFonts w:ascii="맑은 고딕" w:eastAsia="맑은 고딕" w:hAnsi="맑은 고딕"/>
          <w:b w:val="0"/>
          <w:i w:val="0"/>
          <w:sz w:val="21"/>
        </w:rPr>
        <w:t>20   년    월    일</w:t>
      </w:r>
      <w:r>
        <w:rPr>
          <w:rFonts w:ascii="맑은 고딕" w:eastAsia="맑은 고딕" w:hAnsi="맑은 고딕"/>
          <w:b w:val="0"/>
          <w:i w:val="0"/>
          <w:sz w:val="21"/>
        </w:rPr>
        <w:br/>
      </w:r>
      <w:r>
        <w:rPr>
          <w:rFonts w:ascii="맑은 고딕" w:eastAsia="맑은 고딕" w:hAnsi="맑은 고딕"/>
          <w:b w:val="0"/>
          <w:i w:val="0"/>
          <w:sz w:val="21"/>
        </w:rPr>
        <w:t>성명                            (인)</w:t>
      </w:r>
    </w:p>
    <w:sectPr>
      <w:pgSz w:w="12240" w:h="15840"/>
      <w:pgMar w:top="850" w:right="1049" w:bottom="850" w:left="1049" w:header="340" w:footer="340" w:gutter="0"/>
      <w:cols w:space="720"/>
      <w:docGrid w:linePitch="360"/>
      <w:headerReference w:type="default" r:id="rId2"/>
      <w:footerReference w:type="default" r:id="rId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맑은 고딕">
    <w:panose1 w:val="020B0503020000020004"/>
    <w:notTrueType w:val="false"/>
    <w:sig w:usb0="9000002F" w:usb1="29D77CFB" w:usb2="00000012" w:usb3="00000001" w:csb0="00080001" w:csb1="00000001"/>
  </w:font>
  <w:font w:name="Courier">
    <w:panose1 w:val="02000500FFFFFFFFFFFF"/>
    <w:family w:val="auto"/>
    <w:charset w:val="00"/>
    <w:notTrueType w:val="false"/>
    <w:pitch w:val="variable"/>
    <w:sig w:usb0="00000003" w:usb1="00000000" w:usb2="00000000" w:usb3="00000000" w:csb0="00000001" w:csb1="00000000"/>
  </w:font>
  <w:font w:name="Symbol">
    <w:panose1 w:val="05050102010706020507"/>
    <w:family w:val="auto"/>
    <w:charset w:val="02"/>
    <w:notTrueType w:val="false"/>
    <w:sig w:usb0="00000001" w:usb1="00000001" w:usb2="00000001" w:usb3="00000001" w:csb0="80000000" w:csb1="00000001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Style w:val="Footer"/>
      <w:jc w:val="center"/>
    </w:pPr>
    <w:r>
      <w:rPr>
        <w:rFonts w:ascii="맑은 고딕" w:eastAsia="맑은 고딕" w:hAnsi="맑은 고딕"/>
        <w:b w:val="0"/>
        <w:i w:val="0"/>
        <w:color w:val="666666"/>
        <w:sz w:val="17"/>
      </w:rPr>
      <w:t>대한테크볼협회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Style w:val="Header"/>
      <w:jc w:val="right"/>
    </w:pPr>
    <w:r>
      <w:rPr>
        <w:rFonts w:ascii="맑은 고딕" w:eastAsia="맑은 고딕" w:hAnsi="맑은 고딕"/>
        <w:b w:val="0"/>
        <w:i w:val="0"/>
        <w:color w:val="666666"/>
        <w:sz w:val="17"/>
      </w:rPr>
      <w:t>국가대표 지도자 입사지원서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14="http://schemas.microsoft.com/office/word/2010/wordml" xmlns:wne="http://schemas.microsoft.com/office/word/2006/wordml">
  <w:abstractNum w:abstractNumId="0">
    <w:nsid w:val="ffffff89"/>
    <w:multiLevelType w:val="singleLevel"/>
    <w:tmpl w:val="29761a62"/>
    <w:lvl w:ilvl="0">
      <w:start w:val="1"/>
      <w:numFmt w:val="bullet"/>
      <w:lvlText w:val=""/>
      <w:lvlJc w:val="left"/>
      <w:pStyle w:val="ListBullet"/>
      <w:pPr>
        <w:ind w:left="360" w:hanging="360"/>
        <w:tabs>
          <w:tab w:val="num" w:pos="360"/>
        </w:tabs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3d1effd4"/>
    <w:lvl w:ilvl="0">
      <w:start w:val="1"/>
      <w:numFmt w:val="bullet"/>
      <w:lvlText w:val=""/>
      <w:lvlJc w:val="left"/>
      <w:pStyle w:val="ListBullet2"/>
      <w:pPr>
        <w:ind w:left="720" w:hanging="360"/>
        <w:tabs>
          <w:tab w:val="num" w:pos="720"/>
        </w:tabs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f3eafdec"/>
    <w:lvl w:ilvl="0">
      <w:start w:val="1"/>
      <w:numFmt w:val="bullet"/>
      <w:lvlText w:val=""/>
      <w:lvlJc w:val="left"/>
      <w:pStyle w:val="ListBullet3"/>
      <w:pPr>
        <w:ind w:left="1080" w:hanging="360"/>
        <w:tabs>
          <w:tab w:val="num" w:pos="1080"/>
        </w:tabs>
      </w:pPr>
      <w:rPr>
        <w:rFonts w:ascii="Symbol" w:hAnsi="Symbol" w:hint="default"/>
      </w:rPr>
    </w:lvl>
  </w:abstractNum>
  <w:abstractNum w:abstractNumId="3">
    <w:nsid w:val="ffffff88"/>
    <w:multiLevelType w:val="singleLevel"/>
    <w:tmpl w:val="d0a62b40"/>
    <w:lvl w:ilvl="0">
      <w:start w:val="1"/>
      <w:lvlText w:val="%1."/>
      <w:lvlJc w:val="left"/>
      <w:pStyle w:val="ListNumber"/>
      <w:pPr>
        <w:ind w:left="360" w:hanging="360"/>
        <w:tabs>
          <w:tab w:val="num" w:pos="360"/>
        </w:tabs>
      </w:pPr>
    </w:lvl>
  </w:abstractNum>
  <w:abstractNum w:abstractNumId="4">
    <w:nsid w:val="ffffff7f"/>
    <w:multiLevelType w:val="singleLevel"/>
    <w:tmpl w:val="38441652"/>
    <w:lvl w:ilvl="0">
      <w:start w:val="1"/>
      <w:lvlText w:val="%1."/>
      <w:lvlJc w:val="left"/>
      <w:pStyle w:val="ListNumber2"/>
      <w:pPr>
        <w:ind w:left="720" w:hanging="360"/>
        <w:tabs>
          <w:tab w:val="num" w:pos="720"/>
        </w:tabs>
      </w:pPr>
    </w:lvl>
  </w:abstractNum>
  <w:abstractNum w:abstractNumId="5">
    <w:nsid w:val="ffffff7e"/>
    <w:multiLevelType w:val="singleLevel"/>
    <w:tmpl w:val="fb12693a"/>
    <w:lvl w:ilvl="0">
      <w:start w:val="1"/>
      <w:lvlText w:val="%1."/>
      <w:lvlJc w:val="left"/>
      <w:pStyle w:val="ListNumber3"/>
      <w:pPr>
        <w:ind w:left="1080" w:hanging="360"/>
        <w:tabs>
          <w:tab w:val="num" w:pos="1080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val="bestFit"/>
  <w:removePersonalInformation/>
  <w:bordersDontSurroundHeader/>
  <w:bordersDontSurroundFooter/>
  <w:hideGrammaticalErrors/>
  <w:proofState w:spelling="clean" w:grammar="clean"/>
  <w:defaultTabStop w:val="72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1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ja-JP" w:bidi="ar-SA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en-US" w:bidi="ar-SA"/>
        <w:rFonts w:asciiTheme="minorHAnsi" w:eastAsiaTheme="minorEastAsia" w:hAnsiTheme="minorHAnsi" w:cstheme="minorBidi"/>
        <w:sz w:val="22"/>
        <w:szCs w:val="22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57"/>
    <w:lsdException w:name="toc 2" w:uiPriority="57"/>
    <w:lsdException w:name="toc 3" w:uiPriority="57"/>
    <w:lsdException w:name="toc 4" w:uiPriority="57"/>
    <w:lsdException w:name="toc 5" w:uiPriority="57"/>
    <w:lsdException w:name="toc 6" w:uiPriority="57"/>
    <w:lsdException w:name="toc 7" w:uiPriority="57"/>
    <w:lsdException w:name="toc 8" w:uiPriority="57"/>
    <w:lsdException w:name="toc 9" w:uiPriority="57"/>
    <w:lsdException w:name="caption" w:uiPriority="53" w:qFormat="1"/>
    <w:lsdException w:name="Title" w:semiHidden="0" w:uiPriority="16" w:unhideWhenUsed="0" w:qFormat="1"/>
    <w:lsdException w:name="Default Paragraph Font" w:uiPriority="1"/>
    <w:lsdException w:name="Subtitle" w:semiHidden="0" w:uiPriority="17" w:unhideWhenUsed="0" w:qFormat="1"/>
    <w:lsdException w:name="Strong" w:semiHidden="0" w:uiPriority="34" w:unhideWhenUsed="0" w:qFormat="1"/>
    <w:lsdException w:name="Emphasis" w:semiHidden="0" w:uiPriority="32" w:unhideWhenUsed="0" w:qFormat="1"/>
    <w:lsdException w:name="Table Grid" w:semiHidden="0" w:uiPriority="8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96" w:unhideWhenUsed="0"/>
    <w:lsdException w:name="Light List" w:semiHidden="0" w:uiPriority="97" w:unhideWhenUsed="0"/>
    <w:lsdException w:name="Light Grid" w:semiHidden="0" w:uiPriority="98" w:unhideWhenUsed="0"/>
    <w:lsdException w:name="Medium Shading 1" w:semiHidden="0" w:uiPriority="99" w:unhideWhenUsed="0"/>
    <w:lsdException w:name="Medium Shading 2" w:semiHidden="0" w:uiPriority="100" w:unhideWhenUsed="0"/>
    <w:lsdException w:name="Medium List 1" w:semiHidden="0" w:uiPriority="101" w:unhideWhenUsed="0"/>
    <w:lsdException w:name="Medium List 2" w:semiHidden="0" w:uiPriority="102" w:unhideWhenUsed="0"/>
    <w:lsdException w:name="Medium Grid 1" w:semiHidden="0" w:uiPriority="103" w:unhideWhenUsed="0"/>
    <w:lsdException w:name="Medium Grid 2" w:semiHidden="0" w:uiPriority="104" w:unhideWhenUsed="0"/>
    <w:lsdException w:name="Medium Grid 3" w:semiHidden="0" w:uiPriority="105" w:unhideWhenUsed="0"/>
    <w:lsdException w:name="Dark List" w:semiHidden="0" w:uiPriority="112" w:unhideWhenUsed="0"/>
    <w:lsdException w:name="Colorful Shading" w:semiHidden="0" w:uiPriority="113" w:unhideWhenUsed="0"/>
    <w:lsdException w:name="Colorful List" w:semiHidden="0" w:uiPriority="114" w:unhideWhenUsed="0"/>
    <w:lsdException w:name="Colorful Grid" w:semiHidden="0" w:uiPriority="115" w:unhideWhenUsed="0"/>
    <w:lsdException w:name="Light Shading Accent 1" w:semiHidden="0" w:uiPriority="96" w:unhideWhenUsed="0"/>
    <w:lsdException w:name="Light List Accent 1" w:semiHidden="0" w:uiPriority="97" w:unhideWhenUsed="0"/>
    <w:lsdException w:name="Light Grid Accent 1" w:semiHidden="0" w:uiPriority="98" w:unhideWhenUsed="0"/>
    <w:lsdException w:name="Medium Shading 1 Accent 1" w:semiHidden="0" w:uiPriority="99" w:unhideWhenUsed="0"/>
    <w:lsdException w:name="Medium Shading 2 Accent 1" w:semiHidden="0" w:uiPriority="100" w:unhideWhenUsed="0"/>
    <w:lsdException w:name="Medium List 1 Accent 1" w:semiHidden="0" w:uiPriority="101" w:unhideWhenUsed="0"/>
    <w:lsdException w:name="Revision" w:unhideWhenUsed="0"/>
    <w:lsdException w:name="List Paragraph" w:semiHidden="0" w:uiPriority="52" w:unhideWhenUsed="0" w:qFormat="1"/>
    <w:lsdException w:name="Quote" w:semiHidden="0" w:uiPriority="41" w:unhideWhenUsed="0" w:qFormat="1"/>
    <w:lsdException w:name="Intense Quote" w:semiHidden="0" w:uiPriority="48" w:unhideWhenUsed="0" w:qFormat="1"/>
    <w:lsdException w:name="Medium List 2 Accent 1" w:semiHidden="0" w:uiPriority="102" w:unhideWhenUsed="0"/>
    <w:lsdException w:name="Medium Grid 1 Accent 1" w:semiHidden="0" w:uiPriority="103" w:unhideWhenUsed="0"/>
    <w:lsdException w:name="Medium Grid 2 Accent 1" w:semiHidden="0" w:uiPriority="104" w:unhideWhenUsed="0"/>
    <w:lsdException w:name="Medium Grid 3 Accent 1" w:semiHidden="0" w:uiPriority="105" w:unhideWhenUsed="0"/>
    <w:lsdException w:name="Dark List Accent 1" w:semiHidden="0" w:uiPriority="112" w:unhideWhenUsed="0"/>
    <w:lsdException w:name="Colorful Shading Accent 1" w:semiHidden="0" w:uiPriority="113" w:unhideWhenUsed="0"/>
    <w:lsdException w:name="Colorful List Accent 1" w:semiHidden="0" w:uiPriority="114" w:unhideWhenUsed="0"/>
    <w:lsdException w:name="Colorful Grid Accent 1" w:semiHidden="0" w:uiPriority="115" w:unhideWhenUsed="0"/>
    <w:lsdException w:name="Light Shading Accent 2" w:semiHidden="0" w:uiPriority="96" w:unhideWhenUsed="0"/>
    <w:lsdException w:name="Light List Accent 2" w:semiHidden="0" w:uiPriority="97" w:unhideWhenUsed="0"/>
    <w:lsdException w:name="Light Grid Accent 2" w:semiHidden="0" w:uiPriority="98" w:unhideWhenUsed="0"/>
    <w:lsdException w:name="Medium Shading 1 Accent 2" w:semiHidden="0" w:uiPriority="99" w:unhideWhenUsed="0"/>
    <w:lsdException w:name="Medium Shading 2 Accent 2" w:semiHidden="0" w:uiPriority="100" w:unhideWhenUsed="0"/>
    <w:lsdException w:name="Medium List 1 Accent 2" w:semiHidden="0" w:uiPriority="101" w:unhideWhenUsed="0"/>
    <w:lsdException w:name="Medium List 2 Accent 2" w:semiHidden="0" w:uiPriority="102" w:unhideWhenUsed="0"/>
    <w:lsdException w:name="Medium Grid 1 Accent 2" w:semiHidden="0" w:uiPriority="103" w:unhideWhenUsed="0"/>
    <w:lsdException w:name="Medium Grid 2 Accent 2" w:semiHidden="0" w:uiPriority="104" w:unhideWhenUsed="0"/>
    <w:lsdException w:name="Medium Grid 3 Accent 2" w:semiHidden="0" w:uiPriority="105" w:unhideWhenUsed="0"/>
    <w:lsdException w:name="Dark List Accent 2" w:semiHidden="0" w:uiPriority="112" w:unhideWhenUsed="0"/>
    <w:lsdException w:name="Colorful Shading Accent 2" w:semiHidden="0" w:uiPriority="113" w:unhideWhenUsed="0"/>
    <w:lsdException w:name="Colorful List Accent 2" w:semiHidden="0" w:uiPriority="114" w:unhideWhenUsed="0"/>
    <w:lsdException w:name="Colorful Grid Accent 2" w:semiHidden="0" w:uiPriority="115" w:unhideWhenUsed="0"/>
    <w:lsdException w:name="Light Shading Accent 3" w:semiHidden="0" w:uiPriority="96" w:unhideWhenUsed="0"/>
    <w:lsdException w:name="Light List Accent 3" w:semiHidden="0" w:uiPriority="97" w:unhideWhenUsed="0"/>
    <w:lsdException w:name="Light Grid Accent 3" w:semiHidden="0" w:uiPriority="98" w:unhideWhenUsed="0"/>
    <w:lsdException w:name="Medium Shading 1 Accent 3" w:semiHidden="0" w:uiPriority="99" w:unhideWhenUsed="0"/>
    <w:lsdException w:name="Medium Shading 2 Accent 3" w:semiHidden="0" w:uiPriority="100" w:unhideWhenUsed="0"/>
    <w:lsdException w:name="Medium List 1 Accent 3" w:semiHidden="0" w:uiPriority="101" w:unhideWhenUsed="0"/>
    <w:lsdException w:name="Medium List 2 Accent 3" w:semiHidden="0" w:uiPriority="102" w:unhideWhenUsed="0"/>
    <w:lsdException w:name="Medium Grid 1 Accent 3" w:semiHidden="0" w:uiPriority="103" w:unhideWhenUsed="0"/>
    <w:lsdException w:name="Medium Grid 2 Accent 3" w:semiHidden="0" w:uiPriority="104" w:unhideWhenUsed="0"/>
    <w:lsdException w:name="Medium Grid 3 Accent 3" w:semiHidden="0" w:uiPriority="105" w:unhideWhenUsed="0"/>
    <w:lsdException w:name="Dark List Accent 3" w:semiHidden="0" w:uiPriority="112" w:unhideWhenUsed="0"/>
    <w:lsdException w:name="Colorful Shading Accent 3" w:semiHidden="0" w:uiPriority="113" w:unhideWhenUsed="0"/>
    <w:lsdException w:name="Colorful List Accent 3" w:semiHidden="0" w:uiPriority="114" w:unhideWhenUsed="0"/>
    <w:lsdException w:name="Colorful Grid Accent 3" w:semiHidden="0" w:uiPriority="115" w:unhideWhenUsed="0"/>
    <w:lsdException w:name="Light Shading Accent 4" w:semiHidden="0" w:uiPriority="96" w:unhideWhenUsed="0"/>
    <w:lsdException w:name="Light List Accent 4" w:semiHidden="0" w:uiPriority="97" w:unhideWhenUsed="0"/>
    <w:lsdException w:name="Light Grid Accent 4" w:semiHidden="0" w:uiPriority="98" w:unhideWhenUsed="0"/>
    <w:lsdException w:name="Medium Shading 1 Accent 4" w:semiHidden="0" w:uiPriority="99" w:unhideWhenUsed="0"/>
    <w:lsdException w:name="Medium Shading 2 Accent 4" w:semiHidden="0" w:uiPriority="100" w:unhideWhenUsed="0"/>
    <w:lsdException w:name="Medium List 1 Accent 4" w:semiHidden="0" w:uiPriority="101" w:unhideWhenUsed="0"/>
    <w:lsdException w:name="Medium List 2 Accent 4" w:semiHidden="0" w:uiPriority="102" w:unhideWhenUsed="0"/>
    <w:lsdException w:name="Medium Grid 1 Accent 4" w:semiHidden="0" w:uiPriority="103" w:unhideWhenUsed="0"/>
    <w:lsdException w:name="Medium Grid 2 Accent 4" w:semiHidden="0" w:uiPriority="104" w:unhideWhenUsed="0"/>
    <w:lsdException w:name="Medium Grid 3 Accent 4" w:semiHidden="0" w:uiPriority="105" w:unhideWhenUsed="0"/>
    <w:lsdException w:name="Dark List Accent 4" w:semiHidden="0" w:uiPriority="112" w:unhideWhenUsed="0"/>
    <w:lsdException w:name="Colorful Shading Accent 4" w:semiHidden="0" w:uiPriority="113" w:unhideWhenUsed="0"/>
    <w:lsdException w:name="Colorful List Accent 4" w:semiHidden="0" w:uiPriority="114" w:unhideWhenUsed="0"/>
    <w:lsdException w:name="Colorful Grid Accent 4" w:semiHidden="0" w:uiPriority="115" w:unhideWhenUsed="0"/>
    <w:lsdException w:name="Light Shading Accent 5" w:semiHidden="0" w:uiPriority="96" w:unhideWhenUsed="0"/>
    <w:lsdException w:name="Light List Accent 5" w:semiHidden="0" w:uiPriority="97" w:unhideWhenUsed="0"/>
    <w:lsdException w:name="Light Grid Accent 5" w:semiHidden="0" w:uiPriority="98" w:unhideWhenUsed="0"/>
    <w:lsdException w:name="Medium Shading 1 Accent 5" w:semiHidden="0" w:uiPriority="99" w:unhideWhenUsed="0"/>
    <w:lsdException w:name="Medium Shading 2 Accent 5" w:semiHidden="0" w:uiPriority="100" w:unhideWhenUsed="0"/>
    <w:lsdException w:name="Medium List 1 Accent 5" w:semiHidden="0" w:uiPriority="101" w:unhideWhenUsed="0"/>
    <w:lsdException w:name="Medium List 2 Accent 5" w:semiHidden="0" w:uiPriority="102" w:unhideWhenUsed="0"/>
    <w:lsdException w:name="Medium Grid 1 Accent 5" w:semiHidden="0" w:uiPriority="103" w:unhideWhenUsed="0"/>
    <w:lsdException w:name="Medium Grid 2 Accent 5" w:semiHidden="0" w:uiPriority="104" w:unhideWhenUsed="0"/>
    <w:lsdException w:name="Medium Grid 3 Accent 5" w:semiHidden="0" w:uiPriority="105" w:unhideWhenUsed="0"/>
    <w:lsdException w:name="Dark List Accent 5" w:semiHidden="0" w:uiPriority="112" w:unhideWhenUsed="0"/>
    <w:lsdException w:name="Colorful Shading Accent 5" w:semiHidden="0" w:uiPriority="113" w:unhideWhenUsed="0"/>
    <w:lsdException w:name="Colorful List Accent 5" w:semiHidden="0" w:uiPriority="114" w:unhideWhenUsed="0"/>
    <w:lsdException w:name="Colorful Grid Accent 5" w:semiHidden="0" w:uiPriority="115" w:unhideWhenUsed="0"/>
    <w:lsdException w:name="Light Shading Accent 6" w:semiHidden="0" w:uiPriority="96" w:unhideWhenUsed="0"/>
    <w:lsdException w:name="Light List Accent 6" w:semiHidden="0" w:uiPriority="97" w:unhideWhenUsed="0"/>
    <w:lsdException w:name="Light Grid Accent 6" w:semiHidden="0" w:uiPriority="98" w:unhideWhenUsed="0"/>
    <w:lsdException w:name="Medium Shading 1 Accent 6" w:semiHidden="0" w:uiPriority="99" w:unhideWhenUsed="0"/>
    <w:lsdException w:name="Medium Shading 2 Accent 6" w:semiHidden="0" w:uiPriority="100" w:unhideWhenUsed="0"/>
    <w:lsdException w:name="Medium List 1 Accent 6" w:semiHidden="0" w:uiPriority="101" w:unhideWhenUsed="0"/>
    <w:lsdException w:name="Medium List 2 Accent 6" w:semiHidden="0" w:uiPriority="102" w:unhideWhenUsed="0"/>
    <w:lsdException w:name="Medium Grid 1 Accent 6" w:semiHidden="0" w:uiPriority="103" w:unhideWhenUsed="0"/>
    <w:lsdException w:name="Medium Grid 2 Accent 6" w:semiHidden="0" w:uiPriority="104" w:unhideWhenUsed="0"/>
    <w:lsdException w:name="Medium Grid 3 Accent 6" w:semiHidden="0" w:uiPriority="105" w:unhideWhenUsed="0"/>
    <w:lsdException w:name="Dark List Accent 6" w:semiHidden="0" w:uiPriority="112" w:unhideWhenUsed="0"/>
    <w:lsdException w:name="Colorful Shading Accent 6" w:semiHidden="0" w:uiPriority="113" w:unhideWhenUsed="0"/>
    <w:lsdException w:name="Colorful List Accent 6" w:semiHidden="0" w:uiPriority="114" w:unhideWhenUsed="0"/>
    <w:lsdException w:name="Colorful Grid Accent 6" w:semiHidden="0" w:uiPriority="115" w:unhideWhenUsed="0"/>
    <w:lsdException w:name="Subtle Emphasis" w:semiHidden="0" w:uiPriority="25" w:unhideWhenUsed="0" w:qFormat="1"/>
    <w:lsdException w:name="Intense Emphasis" w:semiHidden="0" w:uiPriority="33" w:unhideWhenUsed="0" w:qFormat="1"/>
    <w:lsdException w:name="Subtle Reference" w:semiHidden="0" w:uiPriority="49" w:unhideWhenUsed="0" w:qFormat="1"/>
    <w:lsdException w:name="Intense Reference" w:semiHidden="0" w:uiPriority="50" w:unhideWhenUsed="0" w:qFormat="1"/>
    <w:lsdException w:name="Book Title" w:semiHidden="0" w:uiPriority="51" w:unhideWhenUsed="0" w:qFormat="1"/>
    <w:lsdException w:name="Bibliography" w:uiPriority="55"/>
    <w:lsdException w:name="TOC Heading" w:uiPriority="57" w:qFormat="1"/>
  </w:latentStyles>
  <w:style w:type="paragraph" w:default="1" w:styleId="Normal">
    <w:name w:val="Normal"/>
    <w:qFormat/>
    <w:rPr>
      <w:rFonts w:ascii="맑은 고딕" w:eastAsia="맑은 고딕" w:hAnsi="맑은 고딕"/>
      <w:sz w:val="20"/>
    </w:rPr>
  </w:style>
  <w:style w:type="paragraph" w:customStyle="1" w:styleId="Header">
    <w:name w:val="header"/>
    <w:uiPriority w:val="99"/>
    <w:basedOn w:val="Normal"/>
    <w:link w:val="HeaderChar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uiPriority w:val="99"/>
    <w:basedOn w:val="DefaultParagraphFont"/>
    <w:link w:val="Header"/>
  </w:style>
  <w:style w:type="paragraph" w:customStyle="1" w:styleId="Footer">
    <w:name w:val="footer"/>
    <w:uiPriority w:val="99"/>
    <w:basedOn w:val="Normal"/>
    <w:link w:val="FooterChar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uiPriority w:val="99"/>
    <w:basedOn w:val="DefaultParagraphFont"/>
    <w:link w:val="Footer"/>
  </w:style>
  <w:style w:type="paragraph" w:styleId="Heading1">
    <w:name w:val="heading 1"/>
    <w:uiPriority w:val="9"/>
    <w:basedOn w:val="Normal"/>
    <w:next w:val="Normal"/>
    <w:link w:val="Heading1Char"/>
    <w:qFormat/>
    <w:pPr>
      <w:keepNext/>
      <w:keepLines/>
      <w:outlineLvl w:val="0"/>
      <w:spacing w:after="0" w:before="480"/>
    </w:pPr>
    <w:rPr>
      <w:rFonts w:asciiTheme="majorHAnsi" w:eastAsiaTheme="majorEastAsia" w:hAnsiTheme="majorHAnsi" w:cstheme="majorBidi"/>
      <w:b/>
      <w:bCs/>
      <w:color w:val="376092"/>
      <w:sz w:val="28"/>
      <w:szCs w:val="28"/>
    </w:rPr>
  </w:style>
  <w:style w:type="paragraph" w:styleId="Heading2">
    <w:name w:val="heading 2"/>
    <w:uiPriority w:val="9"/>
    <w:basedOn w:val="Normal"/>
    <w:next w:val="Normal"/>
    <w:link w:val="Heading2Char"/>
    <w:qFormat/>
    <w:unhideWhenUsed/>
    <w:pPr>
      <w:keepNext/>
      <w:keepLines/>
      <w:outlineLvl w:val="1"/>
      <w:spacing w:after="0" w:before="200"/>
    </w:pPr>
    <w:rPr>
      <w:rFonts w:asciiTheme="majorHAnsi" w:eastAsiaTheme="majorEastAsia" w:hAnsiTheme="majorHAnsi" w:cstheme="majorBidi"/>
      <w:b/>
      <w:bCs/>
      <w:color w:val="4F81BD"/>
      <w:sz w:val="26"/>
      <w:szCs w:val="26"/>
    </w:rPr>
  </w:style>
  <w:style w:type="paragraph" w:styleId="Heading3">
    <w:name w:val="heading 3"/>
    <w:uiPriority w:val="9"/>
    <w:basedOn w:val="Normal"/>
    <w:next w:val="Normal"/>
    <w:link w:val="Heading3Char"/>
    <w:qFormat/>
    <w:unhideWhenUsed/>
    <w:pPr>
      <w:keepNext/>
      <w:keepLines/>
      <w:outlineLvl w:val="2"/>
      <w:spacing w:after="0" w:before="200"/>
    </w:pPr>
    <w:rPr>
      <w:rFonts w:asciiTheme="majorHAnsi" w:eastAsiaTheme="majorEastAsia" w:hAnsiTheme="majorHAnsi" w:cstheme="majorBidi"/>
      <w:b/>
      <w:bCs/>
      <w:color w:val="4F81BD"/>
    </w:rPr>
  </w:style>
  <w:style w:type="paragraph" w:styleId="Heading4">
    <w:name w:val="heading 4"/>
    <w:uiPriority w:val="9"/>
    <w:basedOn w:val="Normal"/>
    <w:next w:val="Normal"/>
    <w:link w:val="Heading4Char"/>
    <w:qFormat/>
    <w:semiHidden/>
    <w:unhideWhenUsed/>
    <w:pPr>
      <w:keepNext/>
      <w:keepLines/>
      <w:outlineLvl w:val="3"/>
      <w:spacing w:after="0" w:before="200"/>
    </w:pPr>
    <w:rPr>
      <w:rFonts w:asciiTheme="majorHAnsi" w:eastAsiaTheme="majorEastAsia" w:hAnsiTheme="majorHAnsi" w:cstheme="majorBidi"/>
      <w:b/>
      <w:bCs/>
      <w:i/>
      <w:iCs/>
      <w:color w:val="4F81BD"/>
    </w:rPr>
  </w:style>
  <w:style w:type="paragraph" w:styleId="Heading5">
    <w:name w:val="heading 5"/>
    <w:uiPriority w:val="9"/>
    <w:basedOn w:val="Normal"/>
    <w:next w:val="Normal"/>
    <w:link w:val="Heading5Char"/>
    <w:qFormat/>
    <w:semiHidden/>
    <w:unhideWhenUsed/>
    <w:pPr>
      <w:keepNext/>
      <w:keepLines/>
      <w:outlineLvl w:val="4"/>
      <w:spacing w:after="0" w:before="200"/>
    </w:pPr>
    <w:rPr>
      <w:rFonts w:asciiTheme="majorHAnsi" w:eastAsiaTheme="majorEastAsia" w:hAnsiTheme="majorHAnsi" w:cstheme="majorBidi"/>
      <w:color w:val="244061"/>
    </w:rPr>
  </w:style>
  <w:style w:type="paragraph" w:styleId="Heading6">
    <w:name w:val="heading 6"/>
    <w:uiPriority w:val="9"/>
    <w:basedOn w:val="Normal"/>
    <w:next w:val="Normal"/>
    <w:link w:val="Heading6Char"/>
    <w:qFormat/>
    <w:semiHidden/>
    <w:unhideWhenUsed/>
    <w:pPr>
      <w:keepNext/>
      <w:keepLines/>
      <w:outlineLvl w:val="5"/>
      <w:spacing w:after="0" w:before="200"/>
    </w:pPr>
    <w:rPr>
      <w:rFonts w:asciiTheme="majorHAnsi" w:eastAsiaTheme="majorEastAsia" w:hAnsiTheme="majorHAnsi" w:cstheme="majorBidi"/>
      <w:i/>
      <w:iCs/>
      <w:color w:val="244061"/>
    </w:rPr>
  </w:style>
  <w:style w:type="paragraph" w:styleId="Heading7">
    <w:name w:val="heading 7"/>
    <w:uiPriority w:val="9"/>
    <w:basedOn w:val="Normal"/>
    <w:next w:val="Normal"/>
    <w:link w:val="Heading7Char"/>
    <w:qFormat/>
    <w:semiHidden/>
    <w:unhideWhenUsed/>
    <w:pPr>
      <w:keepNext/>
      <w:keepLines/>
      <w:outlineLvl w:val="6"/>
      <w:spacing w:after="0" w:before="200"/>
    </w:pPr>
    <w:rPr>
      <w:rFonts w:asciiTheme="majorHAnsi" w:eastAsiaTheme="majorEastAsia" w:hAnsiTheme="majorHAnsi" w:cstheme="majorBidi"/>
      <w:i/>
      <w:iCs/>
      <w:color w:val="3F3F3F"/>
    </w:rPr>
  </w:style>
  <w:style w:type="paragraph" w:styleId="Heading8">
    <w:name w:val="heading 8"/>
    <w:uiPriority w:val="9"/>
    <w:basedOn w:val="Normal"/>
    <w:next w:val="Normal"/>
    <w:link w:val="Heading8Char"/>
    <w:qFormat/>
    <w:semiHidden/>
    <w:unhideWhenUsed/>
    <w:pPr>
      <w:keepNext/>
      <w:keepLines/>
      <w:outlineLvl w:val="7"/>
      <w:spacing w:after="0" w:before="200"/>
    </w:pPr>
    <w:rPr>
      <w:rFonts w:asciiTheme="majorHAnsi" w:eastAsiaTheme="majorEastAsia" w:hAnsiTheme="majorHAnsi" w:cstheme="majorBidi"/>
      <w:color w:val="4F81BD"/>
      <w:sz w:val="20"/>
      <w:szCs w:val="20"/>
    </w:rPr>
  </w:style>
  <w:style w:type="paragraph" w:styleId="Heading9">
    <w:name w:val="heading 9"/>
    <w:uiPriority w:val="9"/>
    <w:basedOn w:val="Normal"/>
    <w:next w:val="Normal"/>
    <w:link w:val="Heading9Char"/>
    <w:qFormat/>
    <w:semiHidden/>
    <w:unhideWhenUsed/>
    <w:pPr>
      <w:keepNext/>
      <w:keepLines/>
      <w:outlineLvl w:val="8"/>
      <w:spacing w:after="0" w:before="200"/>
    </w:pPr>
    <w:rPr>
      <w:rFonts w:asciiTheme="majorHAnsi" w:eastAsiaTheme="majorEastAsia" w:hAnsiTheme="majorHAnsi" w:cstheme="majorBidi"/>
      <w:i/>
      <w:iCs/>
      <w:color w:val="3F3F3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customStyle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pPr>
      <w:spacing w:after="0" w:line="240" w:lineRule="auto"/>
    </w:pPr>
  </w:style>
  <w:style w:type="character" w:customStyle="1" w:styleId="Heading1Char">
    <w:name w:val="Heading 1 Char"/>
    <w:uiPriority w:val="9"/>
    <w:basedOn w:val="DefaultParagraphFont"/>
    <w:link w:val="Heading1"/>
    <w:rPr>
      <w:rFonts w:asciiTheme="majorHAnsi" w:eastAsiaTheme="majorEastAsia" w:hAnsiTheme="majorHAnsi" w:cstheme="majorBidi"/>
      <w:b/>
      <w:bCs/>
      <w:color w:val="376092"/>
      <w:sz w:val="28"/>
      <w:szCs w:val="28"/>
    </w:rPr>
  </w:style>
  <w:style w:type="character" w:customStyle="1" w:styleId="Heading2Char">
    <w:name w:val="Heading 2 Char"/>
    <w:uiPriority w:val="9"/>
    <w:basedOn w:val="DefaultParagraphFont"/>
    <w:link w:val="Heading2"/>
    <w:rPr>
      <w:rFonts w:asciiTheme="majorHAnsi" w:eastAsiaTheme="majorEastAsia" w:hAnsiTheme="majorHAnsi" w:cstheme="majorBidi"/>
      <w:b/>
      <w:bCs/>
      <w:color w:val="4F81BD"/>
      <w:sz w:val="26"/>
      <w:szCs w:val="26"/>
    </w:rPr>
  </w:style>
  <w:style w:type="character" w:customStyle="1" w:styleId="Heading3Char">
    <w:name w:val="Heading 3 Char"/>
    <w:uiPriority w:val="9"/>
    <w:basedOn w:val="DefaultParagraphFont"/>
    <w:link w:val="Heading3"/>
    <w:rPr>
      <w:rFonts w:asciiTheme="majorHAnsi" w:eastAsiaTheme="majorEastAsia" w:hAnsiTheme="majorHAnsi" w:cstheme="majorBidi"/>
      <w:b/>
      <w:bCs/>
      <w:color w:val="4F81BD"/>
    </w:rPr>
  </w:style>
  <w:style w:type="paragraph" w:styleId="Title">
    <w:name w:val="Title"/>
    <w:uiPriority w:val="10"/>
    <w:basedOn w:val="Normal"/>
    <w:next w:val="Normal"/>
    <w:link w:val="TitleChar"/>
    <w:qFormat/>
    <w:pPr>
      <w:contextualSpacing/>
      <w:pBdr>
        <w:bottom w:val="single" w:sz="8" w:space="4" w:color="4F81BD" w:themeColor="accent1"/>
      </w:pBdr>
      <w:spacing w:after="300" w:line="240" w:lineRule="auto"/>
    </w:pPr>
    <w:rPr>
      <w:rFonts w:asciiTheme="majorHAnsi" w:eastAsiaTheme="majorEastAsia" w:hAnsiTheme="majorHAnsi" w:cstheme="majorBidi"/>
      <w:color w:val="17375E"/>
      <w:sz w:val="52"/>
      <w:szCs w:val="52"/>
      <w:kern w:val="28"/>
      <w:spacing w:val="5"/>
    </w:rPr>
  </w:style>
  <w:style w:type="character" w:customStyle="1" w:styleId="TitleChar">
    <w:name w:val="Title Char"/>
    <w:uiPriority w:val="10"/>
    <w:basedOn w:val="DefaultParagraphFont"/>
    <w:link w:val="Title"/>
    <w:rPr>
      <w:rFonts w:asciiTheme="majorHAnsi" w:eastAsiaTheme="majorEastAsia" w:hAnsiTheme="majorHAnsi" w:cstheme="majorBidi"/>
      <w:color w:val="17375E"/>
      <w:sz w:val="52"/>
      <w:szCs w:val="52"/>
      <w:kern w:val="28"/>
      <w:spacing w:val="5"/>
    </w:rPr>
  </w:style>
  <w:style w:type="paragraph" w:styleId="Subtitle">
    <w:name w:val="Subtitle"/>
    <w:uiPriority w:val="11"/>
    <w:basedOn w:val="Normal"/>
    <w:next w:val="Normal"/>
    <w:link w:val="SubtitleChar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/>
      <w:sz w:val="24"/>
      <w:szCs w:val="24"/>
      <w:spacing w:val="15"/>
    </w:rPr>
  </w:style>
  <w:style w:type="character" w:customStyle="1" w:styleId="SubtitleChar">
    <w:name w:val="Subtitle Char"/>
    <w:uiPriority w:val="11"/>
    <w:basedOn w:val="DefaultParagraphFont"/>
    <w:link w:val="Subtitle"/>
    <w:rPr>
      <w:rFonts w:asciiTheme="majorHAnsi" w:eastAsiaTheme="majorEastAsia" w:hAnsiTheme="majorHAnsi" w:cstheme="majorBidi"/>
      <w:i/>
      <w:iCs/>
      <w:color w:val="4F81BD"/>
      <w:sz w:val="24"/>
      <w:szCs w:val="24"/>
      <w:spacing w:val="15"/>
    </w:rPr>
  </w:style>
  <w:style w:type="paragraph" w:styleId="ListParagraph">
    <w:name w:val="List Paragraph"/>
    <w:uiPriority w:val="34"/>
    <w:basedOn w:val="Normal"/>
    <w:qFormat/>
    <w:pPr>
      <w:ind w:left="720"/>
      <w:contextualSpacing/>
    </w:pPr>
  </w:style>
  <w:style w:type="paragraph" w:customStyle="1" w:styleId="BodyText">
    <w:name w:val="Body Text"/>
    <w:uiPriority w:val="99"/>
    <w:basedOn w:val="Normal"/>
    <w:link w:val="BodyTextChar"/>
    <w:unhideWhenUsed/>
    <w:pPr>
      <w:spacing w:after="120"/>
    </w:pPr>
  </w:style>
  <w:style w:type="character" w:customStyle="1" w:styleId="BodyTextChar">
    <w:name w:val="Body Text Char"/>
    <w:uiPriority w:val="99"/>
    <w:basedOn w:val="DefaultParagraphFont"/>
    <w:link w:val="BodyText"/>
  </w:style>
  <w:style w:type="paragraph" w:customStyle="1" w:styleId="BodyText2">
    <w:name w:val="Body Text 2"/>
    <w:uiPriority w:val="99"/>
    <w:basedOn w:val="Normal"/>
    <w:link w:val="BodyText2Char"/>
    <w:unhideWhenUsed/>
    <w:pPr>
      <w:spacing w:after="120" w:line="480" w:lineRule="auto"/>
    </w:pPr>
  </w:style>
  <w:style w:type="character" w:customStyle="1" w:styleId="BodyText2Char">
    <w:name w:val="Body Text 2 Char"/>
    <w:uiPriority w:val="99"/>
    <w:basedOn w:val="DefaultParagraphFont"/>
    <w:link w:val="BodyText2"/>
  </w:style>
  <w:style w:type="paragraph" w:customStyle="1" w:styleId="BodyText3">
    <w:name w:val="Body Text 3"/>
    <w:uiPriority w:val="99"/>
    <w:basedOn w:val="Normal"/>
    <w:link w:val="BodyText3Char"/>
    <w:unhideWhenUsed/>
    <w:pPr>
      <w:spacing w:after="120"/>
    </w:pPr>
    <w:rPr>
      <w:sz w:val="16"/>
      <w:szCs w:val="16"/>
    </w:rPr>
  </w:style>
  <w:style w:type="character" w:customStyle="1" w:styleId="BodyText3Char">
    <w:name w:val="Body Text 3 Char"/>
    <w:uiPriority w:val="99"/>
    <w:basedOn w:val="DefaultParagraphFont"/>
    <w:link w:val="BodyText3"/>
    <w:rPr>
      <w:sz w:val="16"/>
      <w:szCs w:val="16"/>
    </w:rPr>
  </w:style>
  <w:style w:type="paragraph" w:customStyle="1" w:styleId="List">
    <w:name w:val="List"/>
    <w:uiPriority w:val="99"/>
    <w:basedOn w:val="Normal"/>
    <w:unhideWhenUsed/>
    <w:pPr>
      <w:ind w:left="360" w:hanging="360"/>
      <w:contextualSpacing/>
    </w:pPr>
  </w:style>
  <w:style w:type="paragraph" w:customStyle="1" w:styleId="List2">
    <w:name w:val="List 2"/>
    <w:uiPriority w:val="99"/>
    <w:basedOn w:val="Normal"/>
    <w:unhideWhenUsed/>
    <w:pPr>
      <w:ind w:left="720" w:hanging="360"/>
      <w:contextualSpacing/>
    </w:pPr>
  </w:style>
  <w:style w:type="paragraph" w:customStyle="1" w:styleId="List3">
    <w:name w:val="List 3"/>
    <w:uiPriority w:val="99"/>
    <w:basedOn w:val="Normal"/>
    <w:unhideWhenUsed/>
    <w:pPr>
      <w:ind w:left="1080" w:hanging="360"/>
      <w:contextualSpacing/>
    </w:pPr>
  </w:style>
  <w:style w:type="paragraph" w:customStyle="1" w:styleId="ListBullet">
    <w:name w:val="List Bullet"/>
    <w:uiPriority w:val="99"/>
    <w:basedOn w:val="Normal"/>
    <w:unhideWhenUsed/>
    <w:pPr>
      <w:contextualSpacing/>
      <w:numPr>
        <w:numId w:val="1"/>
      </w:numPr>
    </w:pPr>
  </w:style>
  <w:style w:type="paragraph" w:customStyle="1" w:styleId="ListBullet2">
    <w:name w:val="List Bullet 2"/>
    <w:uiPriority w:val="99"/>
    <w:basedOn w:val="Normal"/>
    <w:unhideWhenUsed/>
    <w:pPr>
      <w:contextualSpacing/>
      <w:numPr>
        <w:numId w:val="2"/>
      </w:numPr>
    </w:pPr>
  </w:style>
  <w:style w:type="paragraph" w:customStyle="1" w:styleId="ListBullet3">
    <w:name w:val="List Bullet 3"/>
    <w:uiPriority w:val="99"/>
    <w:basedOn w:val="Normal"/>
    <w:unhideWhenUsed/>
    <w:pPr>
      <w:contextualSpacing/>
      <w:numPr>
        <w:numId w:val="3"/>
      </w:numPr>
    </w:pPr>
  </w:style>
  <w:style w:type="paragraph" w:customStyle="1" w:styleId="ListNumber">
    <w:name w:val="List Number"/>
    <w:uiPriority w:val="99"/>
    <w:basedOn w:val="Normal"/>
    <w:unhideWhenUsed/>
    <w:pPr>
      <w:contextualSpacing/>
      <w:numPr>
        <w:numId w:val="4"/>
      </w:numPr>
    </w:pPr>
  </w:style>
  <w:style w:type="paragraph" w:customStyle="1" w:styleId="ListNumber2">
    <w:name w:val="List Number 2"/>
    <w:uiPriority w:val="99"/>
    <w:basedOn w:val="Normal"/>
    <w:unhideWhenUsed/>
    <w:pPr>
      <w:contextualSpacing/>
      <w:numPr>
        <w:numId w:val="5"/>
      </w:numPr>
    </w:pPr>
  </w:style>
  <w:style w:type="paragraph" w:customStyle="1" w:styleId="ListNumber3">
    <w:name w:val="List Number 3"/>
    <w:uiPriority w:val="99"/>
    <w:basedOn w:val="Normal"/>
    <w:unhideWhenUsed/>
    <w:pPr>
      <w:contextualSpacing/>
      <w:numPr>
        <w:numId w:val="6"/>
      </w:numPr>
    </w:pPr>
  </w:style>
  <w:style w:type="paragraph" w:customStyle="1" w:styleId="ListContinue">
    <w:name w:val="List Continue"/>
    <w:uiPriority w:val="99"/>
    <w:basedOn w:val="Normal"/>
    <w:unhideWhenUsed/>
    <w:pPr>
      <w:ind w:left="360"/>
      <w:contextualSpacing/>
      <w:spacing w:after="120"/>
    </w:pPr>
  </w:style>
  <w:style w:type="paragraph" w:customStyle="1" w:styleId="ListContinue2">
    <w:name w:val="List Continue 2"/>
    <w:uiPriority w:val="99"/>
    <w:basedOn w:val="Normal"/>
    <w:unhideWhenUsed/>
    <w:pPr>
      <w:ind w:left="720"/>
      <w:contextualSpacing/>
      <w:spacing w:after="120"/>
    </w:pPr>
  </w:style>
  <w:style w:type="paragraph" w:customStyle="1" w:styleId="ListContinue3">
    <w:name w:val="List Continue 3"/>
    <w:uiPriority w:val="99"/>
    <w:basedOn w:val="Normal"/>
    <w:unhideWhenUsed/>
    <w:pPr>
      <w:ind w:left="1080"/>
      <w:contextualSpacing/>
      <w:spacing w:after="120"/>
    </w:pPr>
  </w:style>
  <w:style w:type="paragraph" w:customStyle="1" w:styleId="MacroText">
    <w:name w:val="macro"/>
    <w:uiPriority w:val="99"/>
    <w:link w:val="MacroTextChar"/>
    <w:unhideWhenUsed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uiPriority w:val="99"/>
    <w:basedOn w:val="DefaultParagraphFont"/>
    <w:link w:val="MacroText"/>
    <w:rPr>
      <w:rFonts w:ascii="Courier" w:hAnsi="Courier"/>
      <w:sz w:val="20"/>
      <w:szCs w:val="20"/>
    </w:rPr>
  </w:style>
  <w:style w:type="paragraph" w:styleId="Quote">
    <w:name w:val="Quote"/>
    <w:uiPriority w:val="29"/>
    <w:basedOn w:val="Normal"/>
    <w:next w:val="Normal"/>
    <w:link w:val="QuoteChar"/>
    <w:qFormat/>
    <w:rPr>
      <w:i/>
      <w:iCs/>
      <w:color w:val="000000"/>
    </w:rPr>
  </w:style>
  <w:style w:type="character" w:customStyle="1" w:styleId="QuoteChar">
    <w:name w:val="Quote Char"/>
    <w:uiPriority w:val="29"/>
    <w:basedOn w:val="DefaultParagraphFont"/>
    <w:link w:val="Quote"/>
    <w:rPr>
      <w:i/>
      <w:iCs/>
      <w:color w:val="000000"/>
    </w:rPr>
  </w:style>
  <w:style w:type="character" w:customStyle="1" w:styleId="Heading4Char">
    <w:name w:val="Heading 4 Char"/>
    <w:uiPriority w:val="9"/>
    <w:basedOn w:val="DefaultParagraphFont"/>
    <w:link w:val="Heading4"/>
    <w:semiHidden/>
    <w:rPr>
      <w:rFonts w:asciiTheme="majorHAnsi" w:eastAsiaTheme="majorEastAsia" w:hAnsiTheme="majorHAnsi" w:cstheme="majorBidi"/>
      <w:b/>
      <w:bCs/>
      <w:i/>
      <w:iCs/>
      <w:color w:val="4F81BD"/>
    </w:rPr>
  </w:style>
  <w:style w:type="character" w:customStyle="1" w:styleId="Heading5Char">
    <w:name w:val="Heading 5 Char"/>
    <w:uiPriority w:val="9"/>
    <w:basedOn w:val="DefaultParagraphFont"/>
    <w:link w:val="Heading5"/>
    <w:semiHidden/>
    <w:rPr>
      <w:rFonts w:asciiTheme="majorHAnsi" w:eastAsiaTheme="majorEastAsia" w:hAnsiTheme="majorHAnsi" w:cstheme="majorBidi"/>
      <w:color w:val="244061"/>
    </w:rPr>
  </w:style>
  <w:style w:type="character" w:customStyle="1" w:styleId="Heading6Char">
    <w:name w:val="Heading 6 Char"/>
    <w:uiPriority w:val="9"/>
    <w:basedOn w:val="DefaultParagraphFont"/>
    <w:link w:val="Heading6"/>
    <w:semiHidden/>
    <w:rPr>
      <w:rFonts w:asciiTheme="majorHAnsi" w:eastAsiaTheme="majorEastAsia" w:hAnsiTheme="majorHAnsi" w:cstheme="majorBidi"/>
      <w:i/>
      <w:iCs/>
      <w:color w:val="244061"/>
    </w:rPr>
  </w:style>
  <w:style w:type="character" w:customStyle="1" w:styleId="Heading7Char">
    <w:name w:val="Heading 7 Char"/>
    <w:uiPriority w:val="9"/>
    <w:basedOn w:val="DefaultParagraphFont"/>
    <w:link w:val="Heading7"/>
    <w:semiHidden/>
    <w:rPr>
      <w:rFonts w:asciiTheme="majorHAnsi" w:eastAsiaTheme="majorEastAsia" w:hAnsiTheme="majorHAnsi" w:cstheme="majorBidi"/>
      <w:i/>
      <w:iCs/>
      <w:color w:val="3F3F3F"/>
    </w:rPr>
  </w:style>
  <w:style w:type="character" w:customStyle="1" w:styleId="Heading8Char">
    <w:name w:val="Heading 8 Char"/>
    <w:uiPriority w:val="9"/>
    <w:basedOn w:val="DefaultParagraphFont"/>
    <w:link w:val="Heading8"/>
    <w:semiHidden/>
    <w:rPr>
      <w:rFonts w:asciiTheme="majorHAnsi" w:eastAsiaTheme="majorEastAsia" w:hAnsiTheme="majorHAnsi" w:cstheme="majorBidi"/>
      <w:color w:val="4F81BD"/>
      <w:sz w:val="20"/>
      <w:szCs w:val="20"/>
    </w:rPr>
  </w:style>
  <w:style w:type="character" w:customStyle="1" w:styleId="Heading9Char">
    <w:name w:val="Heading 9 Char"/>
    <w:uiPriority w:val="9"/>
    <w:basedOn w:val="DefaultParagraphFont"/>
    <w:link w:val="Heading9"/>
    <w:semiHidden/>
    <w:rPr>
      <w:rFonts w:asciiTheme="majorHAnsi" w:eastAsiaTheme="majorEastAsia" w:hAnsiTheme="majorHAnsi" w:cstheme="majorBidi"/>
      <w:i/>
      <w:iCs/>
      <w:color w:val="3F3F3F"/>
      <w:sz w:val="20"/>
      <w:szCs w:val="20"/>
    </w:rPr>
  </w:style>
  <w:style w:type="paragraph" w:styleId="Caption">
    <w:name w:val="caption"/>
    <w:uiPriority w:val="35"/>
    <w:basedOn w:val="Normal"/>
    <w:next w:val="Normal"/>
    <w:qFormat/>
    <w:semiHidden/>
    <w:unhideWhenUsed/>
    <w:pPr>
      <w:spacing w:line="240" w:lineRule="auto"/>
    </w:pPr>
    <w:rPr>
      <w:b/>
      <w:bCs/>
      <w:color w:val="4F81BD"/>
      <w:sz w:val="18"/>
      <w:szCs w:val="18"/>
    </w:rPr>
  </w:style>
  <w:style w:type="character" w:styleId="Strong">
    <w:name w:val="Strong"/>
    <w:uiPriority w:val="22"/>
    <w:basedOn w:val="DefaultParagraphFont"/>
    <w:qFormat/>
    <w:rPr>
      <w:b/>
      <w:bCs/>
    </w:rPr>
  </w:style>
  <w:style w:type="character" w:styleId="Emphasis">
    <w:name w:val="Emphasis"/>
    <w:uiPriority w:val="20"/>
    <w:basedOn w:val="DefaultParagraphFont"/>
    <w:qFormat/>
    <w:rPr>
      <w:i/>
      <w:iCs/>
    </w:rPr>
  </w:style>
  <w:style w:type="paragraph" w:styleId="IntenseQuote">
    <w:name w:val="Intense Quote"/>
    <w:uiPriority w:val="30"/>
    <w:basedOn w:val="Normal"/>
    <w:next w:val="Normal"/>
    <w:link w:val="IntenseQuoteChar"/>
    <w:qFormat/>
    <w:pPr>
      <w:ind w:left="936" w:right="936"/>
      <w:pBdr>
        <w:bottom w:val="single" w:sz="4" w:space="4" w:color="4F81BD" w:themeColor="accent1"/>
      </w:pBdr>
      <w:spacing w:after="280" w:before="200"/>
    </w:pPr>
    <w:rPr>
      <w:b/>
      <w:bCs/>
      <w:i/>
      <w:iCs/>
      <w:color w:val="4F81BD"/>
    </w:rPr>
  </w:style>
  <w:style w:type="character" w:customStyle="1" w:styleId="IntenseQuoteChar">
    <w:name w:val="Intense Quote Char"/>
    <w:uiPriority w:val="30"/>
    <w:basedOn w:val="DefaultParagraphFont"/>
    <w:link w:val="IntenseQuote"/>
    <w:rPr>
      <w:b/>
      <w:bCs/>
      <w:i/>
      <w:iCs/>
      <w:color w:val="4F81BD"/>
    </w:rPr>
  </w:style>
  <w:style w:type="character" w:styleId="SubtleEmphasis">
    <w:name w:val="Subtle Emphasis"/>
    <w:uiPriority w:val="19"/>
    <w:basedOn w:val="DefaultParagraphFont"/>
    <w:qFormat/>
    <w:rPr>
      <w:i/>
      <w:iCs/>
      <w:color w:val="7F7F7F"/>
    </w:rPr>
  </w:style>
  <w:style w:type="character" w:styleId="IntenseEmphasis">
    <w:name w:val="Intense Emphasis"/>
    <w:uiPriority w:val="21"/>
    <w:basedOn w:val="DefaultParagraphFont"/>
    <w:qFormat/>
    <w:rPr>
      <w:b/>
      <w:bCs/>
      <w:i/>
      <w:iCs/>
      <w:color w:val="4F81BD"/>
    </w:rPr>
  </w:style>
  <w:style w:type="character" w:styleId="SubtleReference">
    <w:name w:val="Subtle Reference"/>
    <w:uiPriority w:val="31"/>
    <w:basedOn w:val="DefaultParagraphFont"/>
    <w:qFormat/>
    <w:rPr>
      <w:smallCaps/>
      <w:color w:val="C0504D"/>
      <w:u w:val="single" w:color="auto"/>
    </w:rPr>
  </w:style>
  <w:style w:type="character" w:styleId="IntenseReference">
    <w:name w:val="Intense Reference"/>
    <w:uiPriority w:val="32"/>
    <w:basedOn w:val="DefaultParagraphFont"/>
    <w:qFormat/>
    <w:rPr>
      <w:b/>
      <w:bCs/>
      <w:smallCaps/>
      <w:color w:val="C0504D"/>
      <w:u w:val="single" w:color="auto"/>
      <w:spacing w:val="5"/>
    </w:rPr>
  </w:style>
  <w:style w:type="character" w:styleId="BookTitle">
    <w:name w:val="Book Title"/>
    <w:uiPriority w:val="33"/>
    <w:basedOn w:val="DefaultParagraphFont"/>
    <w:qFormat/>
    <w:rPr>
      <w:b/>
      <w:bCs/>
      <w:smallCaps/>
      <w:spacing w:val="5"/>
    </w:rPr>
  </w:style>
  <w:style w:type="paragraph" w:styleId="TOCHeading">
    <w:name w:val="TOC Heading"/>
    <w:uiPriority w:val="39"/>
    <w:basedOn w:val="Heading1"/>
    <w:next w:val="Normal"/>
    <w:qFormat/>
    <w:semiHidden/>
    <w:unhideWhenUsed/>
    <w:pPr>
      <w:outlineLvl w:val="9"/>
    </w:pPr>
  </w:style>
  <w:style w:type="table" w:styleId="TableGrid">
    <w:name w:val="Table Grid"/>
    <w:uiPriority w:val="59"/>
    <w:basedOn w:val="TableNormal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uiPriority w:val="60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</w:style>
  <w:style w:type="table" w:styleId="LightShading-Accent1">
    <w:name w:val="Light Shading Accent 1"/>
    <w:uiPriority w:val="60"/>
    <w:basedOn w:val="TableNormal"/>
    <w:pPr>
      <w:spacing w:after="0" w:line="240" w:lineRule="auto"/>
    </w:pPr>
    <w:rPr>
      <w:color w:val="376092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uiPriority w:val="60"/>
    <w:basedOn w:val="TableNormal"/>
    <w:pPr>
      <w:spacing w:after="0" w:line="240" w:lineRule="auto"/>
    </w:pPr>
    <w:rPr>
      <w:color w:val="953735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</w:style>
  <w:style w:type="table" w:styleId="LightShading-Accent3">
    <w:name w:val="Light Shading Accent 3"/>
    <w:uiPriority w:val="60"/>
    <w:basedOn w:val="TableNormal"/>
    <w:pPr>
      <w:spacing w:after="0" w:line="240" w:lineRule="auto"/>
    </w:pPr>
    <w:rPr>
      <w:color w:val="76933C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uiPriority w:val="60"/>
    <w:basedOn w:val="TableNormal"/>
    <w:pPr>
      <w:spacing w:after="0" w:line="240" w:lineRule="auto"/>
    </w:pPr>
    <w:rPr>
      <w:color w:val="604A7B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uiPriority w:val="60"/>
    <w:basedOn w:val="TableNormal"/>
    <w:pPr>
      <w:spacing w:after="0" w:line="240" w:lineRule="auto"/>
    </w:pPr>
    <w:rPr>
      <w:color w:val="31859B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</w:style>
  <w:style w:type="table" w:styleId="LightShading-Accent6">
    <w:name w:val="Light Shading Accent 6"/>
    <w:uiPriority w:val="60"/>
    <w:basedOn w:val="TableNormal"/>
    <w:pPr>
      <w:spacing w:after="0" w:line="240" w:lineRule="auto"/>
    </w:pPr>
    <w:rPr>
      <w:color w:val="E46C0A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</w:style>
  <w:style w:type="table" w:styleId="LightList">
    <w:name w:val="Light List"/>
    <w:uiPriority w:val="61"/>
    <w:basedOn w:val="TableNormal"/>
    <w:pPr>
      <w:spacing w:after="0" w:line="240" w:lineRule="auto"/>
    </w:p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shd w:val="clear" w:color="auto" w:fill="000000" w:themeFill="text1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uiPriority w:val="61"/>
    <w:basedOn w:val="TableNormal"/>
    <w:pPr>
      <w:spacing w:after="0" w:line="240" w:lineRule="auto"/>
    </w:p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shd w:val="clear" w:color="auto" w:fill="4F81BD" w:themeFill="accent1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uiPriority w:val="61"/>
    <w:basedOn w:val="TableNormal"/>
    <w:pPr>
      <w:spacing w:after="0" w:line="240" w:lineRule="auto"/>
    </w:p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shd w:val="clear" w:color="auto" w:fill="C0504D" w:themeFill="accent2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uiPriority w:val="61"/>
    <w:basedOn w:val="TableNormal"/>
    <w:pPr>
      <w:spacing w:after="0" w:line="240" w:lineRule="auto"/>
    </w:p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shd w:val="clear" w:color="auto" w:fill="9BBB59" w:themeFill="accent3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uiPriority w:val="61"/>
    <w:basedOn w:val="TableNormal"/>
    <w:pPr>
      <w:spacing w:after="0" w:line="240" w:lineRule="auto"/>
    </w:p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shd w:val="clear" w:color="auto" w:fill="8064A2" w:themeFill="accent4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uiPriority w:val="61"/>
    <w:basedOn w:val="TableNormal"/>
    <w:pPr>
      <w:spacing w:after="0" w:line="240" w:lineRule="auto"/>
    </w:p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shd w:val="clear" w:color="auto" w:fill="4BACC6" w:themeFill="accent5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uiPriority w:val="61"/>
    <w:basedOn w:val="TableNormal"/>
    <w:pPr>
      <w:spacing w:after="0" w:line="240" w:lineRule="auto"/>
    </w:p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shd w:val="clear" w:color="auto" w:fill="F79646" w:themeFill="accent6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uiPriority w:val="62"/>
    <w:basedOn w:val="TableNormal"/>
    <w:pPr>
      <w:spacing w:after="0" w:line="240" w:lineRule="auto"/>
    </w:p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BFBFBF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uiPriority w:val="62"/>
    <w:basedOn w:val="TableNormal"/>
    <w:pPr>
      <w:spacing w:after="0" w:line="240" w:lineRule="auto"/>
    </w:p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uiPriority w:val="62"/>
    <w:basedOn w:val="TableNormal"/>
    <w:pPr>
      <w:spacing w:after="0" w:line="240" w:lineRule="auto"/>
    </w:p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3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uiPriority w:val="62"/>
    <w:basedOn w:val="TableNormal"/>
    <w:pPr>
      <w:spacing w:after="0" w:line="240" w:lineRule="auto"/>
    </w:p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uiPriority w:val="62"/>
    <w:basedOn w:val="TableNormal"/>
    <w:pPr>
      <w:spacing w:after="0" w:line="240" w:lineRule="auto"/>
    </w:p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uiPriority w:val="62"/>
    <w:basedOn w:val="TableNormal"/>
    <w:pPr>
      <w:spacing w:after="0" w:line="240" w:lineRule="auto"/>
    </w:p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0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uiPriority w:val="62"/>
    <w:basedOn w:val="TableNormal"/>
    <w:pPr>
      <w:spacing w:after="0" w:line="240" w:lineRule="auto"/>
    </w:p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after="0" w:before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5D1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uiPriority w:val="63"/>
    <w:basedOn w:val="TableNormal"/>
    <w:pPr>
      <w:spacing w:after="0" w:line="240" w:lineRule="auto"/>
    </w:pPr>
    <w:tblPr>
      <w:tblInd w:w="0" w:type="dxa"/>
      <w:tblBorders>
        <w:top w:val="single" w:sz="8" w:space="0" w:color="3F3F3F" w:themeColor="text1" w:themeTint="bf"/>
        <w:left w:val="single" w:sz="8" w:space="0" w:color="3F3F3F" w:themeColor="text1" w:themeTint="bf"/>
        <w:bottom w:val="single" w:sz="8" w:space="0" w:color="3F3F3F" w:themeColor="text1" w:themeTint="bf"/>
        <w:right w:val="single" w:sz="8" w:space="0" w:color="3F3F3F" w:themeColor="text1" w:themeTint="bf"/>
        <w:insideH w:val="single" w:sz="8" w:space="0" w:color="3F3F3F" w:themeColor="text1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8" w:space="0" w:color="3F3F3F" w:themeColor="text1" w:themeTint="bf"/>
          <w:left w:val="single" w:sz="8" w:space="0" w:color="3F3F3F" w:themeColor="text1" w:themeTint="bf"/>
          <w:bottom w:val="single" w:sz="8" w:space="0" w:color="3F3F3F" w:themeColor="text1" w:themeTint="bf"/>
          <w:right w:val="single" w:sz="8" w:space="0" w:color="3F3F3F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3F3F3F" w:themeColor="text1" w:themeTint="bf"/>
          <w:left w:val="single" w:sz="8" w:space="0" w:color="3F3F3F" w:themeColor="text1" w:themeTint="bf"/>
          <w:bottom w:val="single" w:sz="8" w:space="0" w:color="3F3F3F" w:themeColor="text1" w:themeTint="bf"/>
          <w:right w:val="single" w:sz="8" w:space="0" w:color="3F3F3F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FBFBF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uiPriority w:val="63"/>
    <w:basedOn w:val="TableNormal"/>
    <w:pPr>
      <w:spacing w:after="0" w:line="240" w:lineRule="auto"/>
    </w:pPr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uiPriority w:val="63"/>
    <w:basedOn w:val="TableNormal"/>
    <w:pPr>
      <w:spacing w:after="0" w:line="240" w:lineRule="auto"/>
    </w:pPr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3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uiPriority w:val="63"/>
    <w:basedOn w:val="TableNormal"/>
    <w:pPr>
      <w:spacing w:after="0" w:line="240" w:lineRule="auto"/>
    </w:pPr>
    <w:tblPr>
      <w:tblInd w:w="0" w:type="dxa"/>
      <w:tblBorders>
        <w:top w:val="single" w:sz="8" w:space="0" w:color="B4CC82" w:themeColor="accent3" w:themeTint="bf"/>
        <w:left w:val="single" w:sz="8" w:space="0" w:color="B4CC82" w:themeColor="accent3" w:themeTint="bf"/>
        <w:bottom w:val="single" w:sz="8" w:space="0" w:color="B4CC82" w:themeColor="accent3" w:themeTint="bf"/>
        <w:right w:val="single" w:sz="8" w:space="0" w:color="B4CC82" w:themeColor="accent3" w:themeTint="bf"/>
        <w:insideH w:val="single" w:sz="8" w:space="0" w:color="B4CC82" w:themeColor="accent3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8" w:space="0" w:color="B4CC82" w:themeColor="accent3" w:themeTint="bf"/>
          <w:left w:val="single" w:sz="8" w:space="0" w:color="B4CC82" w:themeColor="accent3" w:themeTint="bf"/>
          <w:bottom w:val="single" w:sz="8" w:space="0" w:color="B4CC82" w:themeColor="accent3" w:themeTint="bf"/>
          <w:right w:val="single" w:sz="8" w:space="0" w:color="B4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B4CC82" w:themeColor="accent3" w:themeTint="bf"/>
          <w:left w:val="single" w:sz="8" w:space="0" w:color="B4CC82" w:themeColor="accent3" w:themeTint="bf"/>
          <w:bottom w:val="single" w:sz="8" w:space="0" w:color="B4CC82" w:themeColor="accent3" w:themeTint="bf"/>
          <w:right w:val="single" w:sz="8" w:space="0" w:color="B4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uiPriority w:val="63"/>
    <w:basedOn w:val="TableNormal"/>
    <w:pPr>
      <w:spacing w:after="0" w:line="240" w:lineRule="auto"/>
    </w:pPr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uiPriority w:val="63"/>
    <w:basedOn w:val="TableNormal"/>
    <w:pPr>
      <w:spacing w:after="0" w:line="240" w:lineRule="auto"/>
    </w:pPr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uiPriority w:val="63"/>
    <w:basedOn w:val="TableNormal"/>
    <w:pPr>
      <w:spacing w:after="0" w:line="240" w:lineRule="auto"/>
    </w:pPr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5D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uiPriority w:val="64"/>
    <w:basedOn w:val="TableNormal"/>
    <w:pPr>
      <w:spacing w:after="0" w:line="240" w:lineRule="auto"/>
    </w:pPr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uiPriority w:val="64"/>
    <w:basedOn w:val="TableNormal"/>
    <w:pPr>
      <w:spacing w:after="0" w:line="240" w:lineRule="auto"/>
    </w:pPr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uiPriority w:val="64"/>
    <w:basedOn w:val="TableNormal"/>
    <w:pPr>
      <w:spacing w:after="0" w:line="240" w:lineRule="auto"/>
    </w:pPr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uiPriority w:val="64"/>
    <w:basedOn w:val="TableNormal"/>
    <w:pPr>
      <w:spacing w:after="0" w:line="240" w:lineRule="auto"/>
    </w:pPr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uiPriority w:val="64"/>
    <w:basedOn w:val="TableNormal"/>
    <w:pPr>
      <w:spacing w:after="0" w:line="240" w:lineRule="auto"/>
    </w:pPr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uiPriority w:val="64"/>
    <w:basedOn w:val="TableNormal"/>
    <w:pPr>
      <w:spacing w:after="0" w:line="240" w:lineRule="auto"/>
    </w:pPr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uiPriority w:val="64"/>
    <w:basedOn w:val="TableNormal"/>
    <w:pPr>
      <w:spacing w:after="0" w:line="240" w:lineRule="auto"/>
    </w:pPr>
    <w:tblPr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pPr>
        <w:spacing w:after="0" w:before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uiPriority w:val="65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BFBFBF" w:themeFill="text1" w:themeFillTint="3f"/>
      </w:tcPr>
    </w:tblStylePr>
    <w:tblStylePr w:type="band1Horz">
      <w:tblPr/>
      <w:tcPr>
        <w:shd w:val="clear" w:color="auto" w:fill="BFBFBF" w:themeFill="text1" w:themeFillTint="3f"/>
      </w:tcPr>
    </w:tblStylePr>
  </w:style>
  <w:style w:type="table" w:styleId="MediumList1-Accent1">
    <w:name w:val="Medium List 1 Accent 1"/>
    <w:uiPriority w:val="65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uiPriority w:val="65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3" w:themeFill="accent2" w:themeFillTint="3f"/>
      </w:tcPr>
    </w:tblStylePr>
    <w:tblStylePr w:type="band1Horz">
      <w:tblPr/>
      <w:tcPr>
        <w:shd w:val="clear" w:color="auto" w:fill="EFD3D3" w:themeFill="accent2" w:themeFillTint="3f"/>
      </w:tcPr>
    </w:tblStylePr>
  </w:style>
  <w:style w:type="table" w:styleId="MediumList1-Accent3">
    <w:name w:val="Medium List 1 Accent 3"/>
    <w:uiPriority w:val="65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uiPriority w:val="65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uiPriority w:val="65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0" w:themeFill="accent5" w:themeFillTint="3f"/>
      </w:tcPr>
    </w:tblStylePr>
    <w:tblStylePr w:type="band1Horz">
      <w:tblPr/>
      <w:tcPr>
        <w:shd w:val="clear" w:color="auto" w:fill="D2EAF0" w:themeFill="accent5" w:themeFillTint="3f"/>
      </w:tcPr>
    </w:tblStylePr>
  </w:style>
  <w:style w:type="table" w:styleId="MediumList1-Accent6">
    <w:name w:val="Medium List 1 Accent 6"/>
    <w:uiPriority w:val="65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5D1" w:themeFill="accent6" w:themeFillTint="3f"/>
      </w:tcPr>
    </w:tblStylePr>
    <w:tblStylePr w:type="band1Horz">
      <w:tblPr/>
      <w:tcPr>
        <w:shd w:val="clear" w:color="auto" w:fill="FDE5D1" w:themeFill="accent6" w:themeFillTint="3f"/>
      </w:tcPr>
    </w:tblStylePr>
  </w:style>
  <w:style w:type="table" w:styleId="MediumList2">
    <w:name w:val="Medium List 2"/>
    <w:uiPriority w:val="66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FBFBF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uiPriority w:val="66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uiPriority w:val="66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3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uiPriority w:val="66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uiPriority w:val="66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uiPriority w:val="66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uiPriority w:val="66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5D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uiPriority w:val="67"/>
    <w:basedOn w:val="TableNormal"/>
    <w:pPr>
      <w:spacing w:after="0" w:line="240" w:lineRule="auto"/>
    </w:pPr>
    <w:tblPr>
      <w:tblInd w:w="0" w:type="dxa"/>
      <w:tblBorders>
        <w:top w:val="single" w:sz="8" w:space="0" w:color="3F3F3F" w:themeColor="text1" w:themeTint="bf"/>
        <w:left w:val="single" w:sz="8" w:space="0" w:color="3F3F3F" w:themeColor="text1" w:themeTint="bf"/>
        <w:bottom w:val="single" w:sz="8" w:space="0" w:color="3F3F3F" w:themeColor="text1" w:themeTint="bf"/>
        <w:right w:val="single" w:sz="8" w:space="0" w:color="3F3F3F" w:themeColor="text1" w:themeTint="bf"/>
        <w:insideH w:val="single" w:sz="8" w:space="0" w:color="3F3F3F" w:themeColor="text1" w:themeTint="bf"/>
        <w:insideV w:val="single" w:sz="8" w:space="0" w:color="3F3F3F" w:themeColor="text1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BFBFBF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3F3F3F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MediumGrid1-Accent1">
    <w:name w:val="Medium Grid 1 Accent 1"/>
    <w:uiPriority w:val="67"/>
    <w:basedOn w:val="TableNormal"/>
    <w:pPr>
      <w:spacing w:after="0" w:line="240" w:lineRule="auto"/>
    </w:pPr>
    <w:tblPr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MediumGrid1-Accent2">
    <w:name w:val="Medium Grid 1 Accent 2"/>
    <w:uiPriority w:val="67"/>
    <w:basedOn w:val="TableNormal"/>
    <w:pPr>
      <w:spacing w:after="0" w:line="240" w:lineRule="auto"/>
    </w:pPr>
    <w:tblPr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FD3D3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uiPriority w:val="67"/>
    <w:basedOn w:val="TableNormal"/>
    <w:pPr>
      <w:spacing w:after="0" w:line="240" w:lineRule="auto"/>
    </w:pPr>
    <w:tblPr>
      <w:tblInd w:w="0" w:type="dxa"/>
      <w:tblBorders>
        <w:top w:val="single" w:sz="8" w:space="0" w:color="B4CC82" w:themeColor="accent3" w:themeTint="bf"/>
        <w:left w:val="single" w:sz="8" w:space="0" w:color="B4CC82" w:themeColor="accent3" w:themeTint="bf"/>
        <w:bottom w:val="single" w:sz="8" w:space="0" w:color="B4CC82" w:themeColor="accent3" w:themeTint="bf"/>
        <w:right w:val="single" w:sz="8" w:space="0" w:color="B4CC82" w:themeColor="accent3" w:themeTint="bf"/>
        <w:insideH w:val="single" w:sz="8" w:space="0" w:color="B4CC82" w:themeColor="accent3" w:themeTint="bf"/>
        <w:insideV w:val="single" w:sz="8" w:space="0" w:color="B4CC82" w:themeColor="accent3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4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uiPriority w:val="67"/>
    <w:basedOn w:val="TableNormal"/>
    <w:pPr>
      <w:spacing w:after="0" w:line="240" w:lineRule="auto"/>
    </w:pPr>
    <w:tblPr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uiPriority w:val="67"/>
    <w:basedOn w:val="TableNormal"/>
    <w:pPr>
      <w:spacing w:after="0" w:line="240" w:lineRule="auto"/>
    </w:pPr>
    <w:tblPr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D2E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uiPriority w:val="67"/>
    <w:basedOn w:val="TableNormal"/>
    <w:pPr>
      <w:spacing w:after="0" w:line="240" w:lineRule="auto"/>
    </w:pPr>
    <w:tblPr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DE5D1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uiPriority w:val="68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BFBFBF" w:themeFill="text1" w:themeFillTint="3f"/>
    </w:tcPr>
    <w:tblStylePr w:type="firstRow">
      <w:rPr>
        <w:b/>
        <w:bCs/>
        <w:color w:val="000000"/>
      </w:rPr>
      <w:tblPr/>
      <w:tcPr>
        <w:shd w:val="clear" w:color="auto" w:fill="E5E5E5" w:themeFill="text1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CBCB" w:themeFill="text1" w:themeFillTint="33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7F7F7F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uiPriority w:val="68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D3DFEE" w:themeFill="accent1" w:themeFillTint="3f"/>
    </w:tcPr>
    <w:tblStylePr w:type="firstRow">
      <w:rPr>
        <w:b/>
        <w:bCs/>
        <w:color w:val="000000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C0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uiPriority w:val="68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FD3D3" w:themeFill="accent2" w:themeFillTint="3f"/>
    </w:tcPr>
    <w:tblStylePr w:type="firstRow">
      <w:rPr>
        <w:b/>
        <w:bCs/>
        <w:color w:val="000000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uiPriority w:val="68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6EED5" w:themeFill="accent3" w:themeFillTint="3f"/>
    </w:tcPr>
    <w:tblStylePr w:type="firstRow">
      <w:rPr>
        <w:b/>
        <w:bCs/>
        <w:color w:val="000000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uiPriority w:val="68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DFD8E8" w:themeFill="accent4" w:themeFillTint="3f"/>
    </w:tcPr>
    <w:tblStylePr w:type="firstRow">
      <w:rPr>
        <w:b/>
        <w:bCs/>
        <w:color w:val="000000"/>
      </w:rPr>
      <w:tblPr/>
      <w:tcPr>
        <w:shd w:val="clear" w:color="auto" w:fill="F2EFF5" w:themeFill="accent4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E0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uiPriority w:val="68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D2EAF0" w:themeFill="accent5" w:themeFillTint="3f"/>
    </w:tcPr>
    <w:tblStylePr w:type="firstRow">
      <w:rPr>
        <w:b/>
        <w:bCs/>
        <w:color w:val="000000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uiPriority w:val="68"/>
    <w:basedOn w:val="TableNormal"/>
    <w:pPr>
      <w:spacing w:after="0" w:line="240" w:lineRule="auto"/>
    </w:pPr>
    <w:rPr>
      <w:rFonts w:asciiTheme="majorHAnsi" w:eastAsiaTheme="majorEastAsia" w:hAnsiTheme="majorHAnsi" w:cstheme="majorBidi"/>
      <w:color w:val="000000"/>
    </w:rPr>
    <w:tblPr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DE5D1" w:themeFill="accent6" w:themeFillTint="3f"/>
    </w:tcPr>
    <w:tblStylePr w:type="firstRow">
      <w:rPr>
        <w:b/>
        <w:bCs/>
        <w:color w:val="000000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A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uiPriority w:val="69"/>
    <w:basedOn w:val="TableNormal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BFBFBF" w:themeFill="text1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7F7F7F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7F7F7F" w:themeFill="text1" w:themeFillTint="7f"/>
      </w:tcPr>
    </w:tblStylePr>
  </w:style>
  <w:style w:type="table" w:styleId="MediumGrid3-Accent1">
    <w:name w:val="Medium Grid 3 Accent 1"/>
    <w:uiPriority w:val="69"/>
    <w:basedOn w:val="TableNormal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C0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C0DE" w:themeFill="accent1" w:themeFillTint="7f"/>
      </w:tcPr>
    </w:tblStylePr>
  </w:style>
  <w:style w:type="table" w:styleId="MediumGrid3-Accent2">
    <w:name w:val="Medium Grid 3 Accent 2"/>
    <w:uiPriority w:val="69"/>
    <w:basedOn w:val="TableNormal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FD3D3" w:themeFill="accent2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uiPriority w:val="69"/>
    <w:basedOn w:val="TableNormal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uiPriority w:val="69"/>
    <w:basedOn w:val="TableNormal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uiPriority w:val="69"/>
    <w:basedOn w:val="TableNormal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D2EAF0" w:themeFill="accent5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uiPriority w:val="69"/>
    <w:basedOn w:val="TableNormal"/>
    <w:pPr>
      <w:spacing w:after="0" w:line="240" w:lineRule="auto"/>
    </w:pPr>
    <w:tblPr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DE5D1" w:themeFill="accent6" w:themeFillTint="3f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uiPriority w:val="70"/>
    <w:basedOn w:val="TableNormal"/>
    <w:pPr>
      <w:spacing w:after="0" w:line="240" w:lineRule="auto"/>
    </w:pPr>
    <w:rPr>
      <w:color w:val="FFFFFF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uiPriority w:val="70"/>
    <w:basedOn w:val="TableNormal"/>
    <w:pPr>
      <w:spacing w:after="0" w:line="240" w:lineRule="auto"/>
    </w:pPr>
    <w:rPr>
      <w:color w:val="FFFFFF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4061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76092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76092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6092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6092" w:themeFill="accent1" w:themeFillShade="bf"/>
      </w:tcPr>
    </w:tblStylePr>
  </w:style>
  <w:style w:type="table" w:styleId="DarkList-Accent2">
    <w:name w:val="Dark List Accent 2"/>
    <w:uiPriority w:val="70"/>
    <w:basedOn w:val="TableNormal"/>
    <w:pPr>
      <w:spacing w:after="0" w:line="240" w:lineRule="auto"/>
    </w:pPr>
    <w:rPr>
      <w:color w:val="FFFFFF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325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53735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53735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3735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53735" w:themeFill="accent2" w:themeFillShade="bf"/>
      </w:tcPr>
    </w:tblStylePr>
  </w:style>
  <w:style w:type="table" w:styleId="DarkList-Accent3">
    <w:name w:val="Dark List Accent 3"/>
    <w:uiPriority w:val="70"/>
    <w:basedOn w:val="TableNormal"/>
    <w:pPr>
      <w:spacing w:after="0" w:line="240" w:lineRule="auto"/>
    </w:pPr>
    <w:rPr>
      <w:color w:val="FFFFFF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F62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3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3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3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33C" w:themeFill="accent3" w:themeFillShade="bf"/>
      </w:tcPr>
    </w:tblStylePr>
  </w:style>
  <w:style w:type="table" w:styleId="DarkList-Accent4">
    <w:name w:val="Dark List Accent 4"/>
    <w:uiPriority w:val="70"/>
    <w:basedOn w:val="TableNormal"/>
    <w:pPr>
      <w:spacing w:after="0" w:line="240" w:lineRule="auto"/>
    </w:pPr>
    <w:rPr>
      <w:color w:val="FFFFFF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03152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604A7B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604A7B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04A7B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04A7B" w:themeFill="accent4" w:themeFillShade="bf"/>
      </w:tcPr>
    </w:tblStylePr>
  </w:style>
  <w:style w:type="table" w:styleId="DarkList-Accent5">
    <w:name w:val="Dark List Accent 5"/>
    <w:uiPriority w:val="70"/>
    <w:basedOn w:val="TableNormal"/>
    <w:pPr>
      <w:spacing w:after="0" w:line="240" w:lineRule="auto"/>
    </w:pPr>
    <w:rPr>
      <w:color w:val="FFFFFF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1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5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5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5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59B" w:themeFill="accent5" w:themeFillShade="bf"/>
      </w:tcPr>
    </w:tblStylePr>
  </w:style>
  <w:style w:type="table" w:styleId="DarkList-Accent6">
    <w:name w:val="Dark List Accent 6"/>
    <w:uiPriority w:val="70"/>
    <w:basedOn w:val="TableNormal"/>
    <w:pPr>
      <w:spacing w:after="0" w:line="240" w:lineRule="auto"/>
    </w:pPr>
    <w:rPr>
      <w:color w:val="FFFFFF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807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4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4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6C0A" w:themeFill="accent6" w:themeFillShade="bf"/>
      </w:tcPr>
    </w:tblStylePr>
  </w:style>
  <w:style w:type="table" w:styleId="ColorfulShading">
    <w:name w:val="Colorful Shading"/>
    <w:uiPriority w:val="71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5E5E5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89898" w:themeFill="text1" w:themeFillTint="66"/>
      </w:tcPr>
    </w:tblStylePr>
    <w:tblStylePr w:type="band1Horz">
      <w:tblPr/>
      <w:tcPr>
        <w:shd w:val="clear" w:color="auto" w:fill="7F7F7F" w:themeFill="text1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uiPriority w:val="71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2C4D75" w:themeFill="accent1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D75" w:themeColor="accent1" w:themeShade="99"/>
          <w:insideV w:val="nil"/>
        </w:tcBorders>
        <w:shd w:val="clear" w:color="auto" w:fill="2C4D75" w:themeFill="accent1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D75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C0DE" w:themeFill="accent1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uiPriority w:val="71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9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uiPriority w:val="71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5F7530" w:themeFill="accent3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F7530" w:themeColor="accent3" w:themeShade="99"/>
          <w:insideV w:val="nil"/>
        </w:tcBorders>
        <w:shd w:val="clear" w:color="auto" w:fill="5F7530" w:themeFill="accent3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7530" w:themeFill="accent3" w:themeFillShade="99"/>
      </w:tcPr>
    </w:tblStylePr>
    <w:tblStylePr w:type="band1Vert">
      <w:tblPr/>
      <w:tcPr>
        <w:shd w:val="clear" w:color="auto" w:fill="D7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uiPriority w:val="71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2EFF5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4D3B62" w:themeFill="accent4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D3B62" w:themeColor="accent4" w:themeShade="99"/>
          <w:insideV w:val="nil"/>
        </w:tcBorders>
        <w:shd w:val="clear" w:color="auto" w:fill="4D3B62" w:themeFill="accent4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D3B62" w:themeFill="accent4" w:themeFillShade="99"/>
      </w:tcPr>
    </w:tblStylePr>
    <w:tblStylePr w:type="band1Vert">
      <w:tblPr/>
      <w:tcPr>
        <w:shd w:val="clear" w:color="auto" w:fill="CCC1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uiPriority w:val="71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7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uiPriority w:val="71"/>
    <w:basedOn w:val="TableNormal"/>
    <w:pPr>
      <w:spacing w:after="0" w:line="240" w:lineRule="auto"/>
    </w:pPr>
    <w:rPr>
      <w:color w:val="000000"/>
    </w:rPr>
    <w:tblPr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 w:themeColor="background1"/>
        </w:tcBorders>
        <w:shd w:val="clear" w:color="auto" w:fill="B65708" w:themeFill="accent6" w:themeFillShade="99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708" w:themeColor="accent6" w:themeShade="99"/>
          <w:insideV w:val="nil"/>
        </w:tcBorders>
        <w:shd w:val="clear" w:color="auto" w:fill="B65708" w:themeFill="accent6" w:themeFillShade="99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708" w:themeFill="accent6" w:themeFillShade="99"/>
      </w:tcPr>
    </w:tblStylePr>
    <w:tblStylePr w:type="band1Vert">
      <w:tblPr/>
      <w:tcPr>
        <w:shd w:val="clear" w:color="auto" w:fill="FBD5B5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uiPriority w:val="72"/>
    <w:basedOn w:val="TableNormal"/>
    <w:pPr>
      <w:spacing w:after="0" w:line="240" w:lineRule="auto"/>
    </w:pPr>
    <w:rPr>
      <w:color w:val="00000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5E5E5" w:themeFill="text1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9F3B38" w:themeFill="accent2" w:themeFillShade="cc"/>
      </w:tcPr>
    </w:tblStylePr>
    <w:tblStylePr w:type="lastRow">
      <w:rPr>
        <w:b/>
        <w:bCs/>
        <w:color w:val="9F3B38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FBF" w:themeFill="text1" w:themeFillTint="3f"/>
      </w:tcPr>
    </w:tblStylePr>
    <w:tblStylePr w:type="band1Horz">
      <w:tblPr/>
      <w:tcPr>
        <w:shd w:val="clear" w:color="auto" w:fill="CBCBCB" w:themeFill="text1" w:themeFillTint="33"/>
      </w:tcPr>
    </w:tblStylePr>
  </w:style>
  <w:style w:type="table" w:styleId="ColorfulList-Accent1">
    <w:name w:val="Colorful List Accent 1"/>
    <w:uiPriority w:val="72"/>
    <w:basedOn w:val="TableNormal"/>
    <w:pPr>
      <w:spacing w:after="0" w:line="240" w:lineRule="auto"/>
    </w:pPr>
    <w:rPr>
      <w:color w:val="00000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9F3B38" w:themeFill="accent2" w:themeFillShade="cc"/>
      </w:tcPr>
    </w:tblStylePr>
    <w:tblStylePr w:type="lastRow">
      <w:rPr>
        <w:b/>
        <w:bCs/>
        <w:color w:val="9F3B38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uiPriority w:val="72"/>
    <w:basedOn w:val="TableNormal"/>
    <w:pPr>
      <w:spacing w:after="0" w:line="240" w:lineRule="auto"/>
    </w:pPr>
    <w:rPr>
      <w:color w:val="00000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9F3B38" w:themeFill="accent2" w:themeFillShade="cc"/>
      </w:tcPr>
    </w:tblStylePr>
    <w:tblStylePr w:type="lastRow">
      <w:rPr>
        <w:b/>
        <w:bCs/>
        <w:color w:val="9F3B38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3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uiPriority w:val="72"/>
    <w:basedOn w:val="TableNormal"/>
    <w:pPr>
      <w:spacing w:after="0" w:line="240" w:lineRule="auto"/>
    </w:pPr>
    <w:rPr>
      <w:color w:val="00000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664F83" w:themeFill="accent4" w:themeFillShade="cc"/>
      </w:tcPr>
    </w:tblStylePr>
    <w:tblStylePr w:type="lastRow">
      <w:rPr>
        <w:b/>
        <w:bCs/>
        <w:color w:val="664F83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BF1DD" w:themeFill="accent3" w:themeFillTint="33"/>
      </w:tcPr>
    </w:tblStylePr>
  </w:style>
  <w:style w:type="table" w:styleId="ColorfulList-Accent4">
    <w:name w:val="Colorful List Accent 4"/>
    <w:uiPriority w:val="72"/>
    <w:basedOn w:val="TableNormal"/>
    <w:pPr>
      <w:spacing w:after="0" w:line="240" w:lineRule="auto"/>
    </w:pPr>
    <w:rPr>
      <w:color w:val="00000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2EFF5" w:themeFill="accent4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7E9D40" w:themeFill="accent3" w:themeFillShade="cc"/>
      </w:tcPr>
    </w:tblStylePr>
    <w:tblStylePr w:type="lastRow">
      <w:rPr>
        <w:b/>
        <w:bCs/>
        <w:color w:val="7E9D40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E0EC" w:themeFill="accent4" w:themeFillTint="33"/>
      </w:tcPr>
    </w:tblStylePr>
  </w:style>
  <w:style w:type="table" w:styleId="ColorfulList-Accent5">
    <w:name w:val="Colorful List Accent 5"/>
    <w:uiPriority w:val="72"/>
    <w:basedOn w:val="TableNormal"/>
    <w:pPr>
      <w:spacing w:after="0" w:line="240" w:lineRule="auto"/>
    </w:pPr>
    <w:rPr>
      <w:color w:val="00000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F3740B" w:themeFill="accent6" w:themeFillShade="cc"/>
      </w:tcPr>
    </w:tblStylePr>
    <w:tblStylePr w:type="lastRow">
      <w:rPr>
        <w:b/>
        <w:bCs/>
        <w:color w:val="F3740B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0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uiPriority w:val="72"/>
    <w:basedOn w:val="TableNormal"/>
    <w:pPr>
      <w:spacing w:after="0" w:line="240" w:lineRule="auto"/>
    </w:pPr>
    <w:rPr>
      <w:color w:val="00000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/>
      </w:rPr>
      <w:tblPr/>
      <w:tcPr>
        <w:tcBorders>
          <w:bottom w:val="single" w:sz="12" w:space="0" w:color="FFFFFF" w:themeColor="background1"/>
        </w:tcBorders>
        <w:shd w:val="clear" w:color="auto" w:fill="358EA6" w:themeFill="accent5" w:themeFillShade="cc"/>
      </w:tcPr>
    </w:tblStylePr>
    <w:tblStylePr w:type="lastRow">
      <w:rPr>
        <w:b/>
        <w:bCs/>
        <w:color w:val="358EA6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5D1" w:themeFill="accent6" w:themeFillTint="3f"/>
      </w:tcPr>
    </w:tblStylePr>
    <w:tblStylePr w:type="band1Horz">
      <w:tblPr/>
      <w:tcPr>
        <w:shd w:val="clear" w:color="auto" w:fill="FDEAD9" w:themeFill="accent6" w:themeFillTint="33"/>
      </w:tcPr>
    </w:tblStylePr>
  </w:style>
  <w:style w:type="table" w:styleId="ColorfulGrid">
    <w:name w:val="Colorful Grid"/>
    <w:uiPriority w:val="73"/>
    <w:basedOn w:val="TableNormal"/>
    <w:pPr>
      <w:spacing w:after="0" w:line="240" w:lineRule="auto"/>
    </w:pPr>
    <w:rPr>
      <w:color w:val="000000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CBCBCB" w:themeFill="text1" w:themeFillTint="33"/>
    </w:tcPr>
    <w:tblStylePr w:type="firstRow">
      <w:rPr>
        <w:b/>
        <w:bCs/>
      </w:rPr>
      <w:tblPr/>
      <w:tcPr>
        <w:shd w:val="clear" w:color="auto" w:fill="989898" w:themeFill="text1" w:themeFillTint="66"/>
      </w:tcPr>
    </w:tblStylePr>
    <w:tblStylePr w:type="lastRow">
      <w:rPr>
        <w:b/>
        <w:bCs/>
        <w:color w:val="000000"/>
      </w:rPr>
      <w:tblPr/>
      <w:tcPr>
        <w:shd w:val="clear" w:color="auto" w:fill="989898" w:themeFill="text1" w:themeFillTint="66"/>
      </w:tcPr>
    </w:tblStylePr>
    <w:tblStylePr w:type="firstCol">
      <w:rPr>
        <w:color w:val="FFFFFF"/>
      </w:rPr>
      <w:tblPr/>
      <w:tcPr>
        <w:shd w:val="clear" w:color="auto" w:fill="000000" w:themeFill="text1" w:themeFillShade="bf"/>
      </w:tcPr>
    </w:tblStylePr>
    <w:tblStylePr w:type="lastCol">
      <w:rPr>
        <w:color w:val="FFFFFF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7F7F7F" w:themeFill="text1" w:themeFillTint="7f"/>
      </w:tcPr>
    </w:tblStylePr>
    <w:tblStylePr w:type="band1Horz">
      <w:tblPr/>
      <w:tcPr>
        <w:shd w:val="clear" w:color="auto" w:fill="7F7F7F" w:themeFill="text1" w:themeFillTint="7f"/>
      </w:tcPr>
    </w:tblStylePr>
  </w:style>
  <w:style w:type="table" w:styleId="ColorfulGrid-Accent1">
    <w:name w:val="Colorful Grid Accent 1"/>
    <w:uiPriority w:val="73"/>
    <w:basedOn w:val="TableNormal"/>
    <w:pPr>
      <w:spacing w:after="0" w:line="240" w:lineRule="auto"/>
    </w:pPr>
    <w:rPr>
      <w:color w:val="000000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/>
      </w:rPr>
      <w:tblPr/>
      <w:tcPr>
        <w:shd w:val="clear" w:color="auto" w:fill="B8CCE4" w:themeFill="accent1" w:themeFillTint="66"/>
      </w:tcPr>
    </w:tblStylePr>
    <w:tblStylePr w:type="firstCol">
      <w:rPr>
        <w:color w:val="FFFFFF"/>
      </w:rPr>
      <w:tblPr/>
      <w:tcPr>
        <w:shd w:val="clear" w:color="auto" w:fill="376092" w:themeFill="accent1" w:themeFillShade="bf"/>
      </w:tcPr>
    </w:tblStylePr>
    <w:tblStylePr w:type="lastCol">
      <w:rPr>
        <w:color w:val="FFFFFF"/>
      </w:rPr>
      <w:tblPr/>
      <w:tcPr>
        <w:shd w:val="clear" w:color="auto" w:fill="376092" w:themeFill="accent1" w:themeFillShade="bf"/>
      </w:tcPr>
    </w:tblStylePr>
    <w:tblStylePr w:type="band1Vert">
      <w:tblPr/>
      <w:tcPr>
        <w:shd w:val="clear" w:color="auto" w:fill="A7C0DE" w:themeFill="accent1" w:themeFillTint="7f"/>
      </w:tcPr>
    </w:tblStylePr>
    <w:tblStylePr w:type="band1Horz">
      <w:tblPr/>
      <w:tcPr>
        <w:shd w:val="clear" w:color="auto" w:fill="A7C0DE" w:themeFill="accent1" w:themeFillTint="7f"/>
      </w:tcPr>
    </w:tblStylePr>
  </w:style>
  <w:style w:type="table" w:styleId="ColorfulGrid-Accent2">
    <w:name w:val="Colorful Grid Accent 2"/>
    <w:uiPriority w:val="73"/>
    <w:basedOn w:val="TableNormal"/>
    <w:pPr>
      <w:spacing w:after="0" w:line="240" w:lineRule="auto"/>
    </w:pPr>
    <w:rPr>
      <w:color w:val="000000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9B7" w:themeFill="accent2" w:themeFillTint="66"/>
      </w:tcPr>
    </w:tblStylePr>
    <w:tblStylePr w:type="lastRow">
      <w:rPr>
        <w:b/>
        <w:bCs/>
        <w:color w:val="000000"/>
      </w:rPr>
      <w:tblPr/>
      <w:tcPr>
        <w:shd w:val="clear" w:color="auto" w:fill="E5B9B7" w:themeFill="accent2" w:themeFillTint="66"/>
      </w:tcPr>
    </w:tblStylePr>
    <w:tblStylePr w:type="firstCol">
      <w:rPr>
        <w:color w:val="FFFFFF"/>
      </w:rPr>
      <w:tblPr/>
      <w:tcPr>
        <w:shd w:val="clear" w:color="auto" w:fill="953735" w:themeFill="accent2" w:themeFillShade="bf"/>
      </w:tcPr>
    </w:tblStylePr>
    <w:tblStylePr w:type="lastCol">
      <w:rPr>
        <w:color w:val="FFFFFF"/>
      </w:rPr>
      <w:tblPr/>
      <w:tcPr>
        <w:shd w:val="clear" w:color="auto" w:fill="953735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uiPriority w:val="73"/>
    <w:basedOn w:val="TableNormal"/>
    <w:pPr>
      <w:spacing w:after="0" w:line="240" w:lineRule="auto"/>
    </w:pPr>
    <w:rPr>
      <w:color w:val="000000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BF1DD" w:themeFill="accent3" w:themeFillTint="33"/>
    </w:tcPr>
    <w:tblStylePr w:type="firstRow">
      <w:rPr>
        <w:b/>
        <w:bCs/>
      </w:rPr>
      <w:tblPr/>
      <w:tcPr>
        <w:shd w:val="clear" w:color="auto" w:fill="D7E3BC" w:themeFill="accent3" w:themeFillTint="66"/>
      </w:tcPr>
    </w:tblStylePr>
    <w:tblStylePr w:type="lastRow">
      <w:rPr>
        <w:b/>
        <w:bCs/>
        <w:color w:val="000000"/>
      </w:rPr>
      <w:tblPr/>
      <w:tcPr>
        <w:shd w:val="clear" w:color="auto" w:fill="D7E3BC" w:themeFill="accent3" w:themeFillTint="66"/>
      </w:tcPr>
    </w:tblStylePr>
    <w:tblStylePr w:type="firstCol">
      <w:rPr>
        <w:color w:val="FFFFFF"/>
      </w:rPr>
      <w:tblPr/>
      <w:tcPr>
        <w:shd w:val="clear" w:color="auto" w:fill="76933C" w:themeFill="accent3" w:themeFillShade="bf"/>
      </w:tcPr>
    </w:tblStylePr>
    <w:tblStylePr w:type="lastCol">
      <w:rPr>
        <w:color w:val="FFFFFF"/>
      </w:rPr>
      <w:tblPr/>
      <w:tcPr>
        <w:shd w:val="clear" w:color="auto" w:fill="7693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uiPriority w:val="73"/>
    <w:basedOn w:val="TableNormal"/>
    <w:pPr>
      <w:spacing w:after="0" w:line="240" w:lineRule="auto"/>
    </w:pPr>
    <w:rPr>
      <w:color w:val="000000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E5E0EC" w:themeFill="accent4" w:themeFillTint="33"/>
    </w:tcPr>
    <w:tblStylePr w:type="firstRow">
      <w:rPr>
        <w:b/>
        <w:bCs/>
      </w:rPr>
      <w:tblPr/>
      <w:tcPr>
        <w:shd w:val="clear" w:color="auto" w:fill="CCC1D9" w:themeFill="accent4" w:themeFillTint="66"/>
      </w:tcPr>
    </w:tblStylePr>
    <w:tblStylePr w:type="lastRow">
      <w:rPr>
        <w:b/>
        <w:bCs/>
        <w:color w:val="000000"/>
      </w:rPr>
      <w:tblPr/>
      <w:tcPr>
        <w:shd w:val="clear" w:color="auto" w:fill="CCC1D9" w:themeFill="accent4" w:themeFillTint="66"/>
      </w:tcPr>
    </w:tblStylePr>
    <w:tblStylePr w:type="firstCol">
      <w:rPr>
        <w:color w:val="FFFFFF"/>
      </w:rPr>
      <w:tblPr/>
      <w:tcPr>
        <w:shd w:val="clear" w:color="auto" w:fill="604A7B" w:themeFill="accent4" w:themeFillShade="bf"/>
      </w:tcPr>
    </w:tblStylePr>
    <w:tblStylePr w:type="lastCol">
      <w:rPr>
        <w:color w:val="FFFFFF"/>
      </w:rPr>
      <w:tblPr/>
      <w:tcPr>
        <w:shd w:val="clear" w:color="auto" w:fill="604A7B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uiPriority w:val="73"/>
    <w:basedOn w:val="TableNormal"/>
    <w:pPr>
      <w:spacing w:after="0" w:line="240" w:lineRule="auto"/>
    </w:pPr>
    <w:rPr>
      <w:color w:val="000000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7DDE8" w:themeFill="accent5" w:themeFillTint="66"/>
      </w:tcPr>
    </w:tblStylePr>
    <w:tblStylePr w:type="lastRow">
      <w:rPr>
        <w:b/>
        <w:bCs/>
        <w:color w:val="000000"/>
      </w:rPr>
      <w:tblPr/>
      <w:tcPr>
        <w:shd w:val="clear" w:color="auto" w:fill="B7DDE8" w:themeFill="accent5" w:themeFillTint="66"/>
      </w:tcPr>
    </w:tblStylePr>
    <w:tblStylePr w:type="firstCol">
      <w:rPr>
        <w:color w:val="FFFFFF"/>
      </w:rPr>
      <w:tblPr/>
      <w:tcPr>
        <w:shd w:val="clear" w:color="auto" w:fill="31859B" w:themeFill="accent5" w:themeFillShade="bf"/>
      </w:tcPr>
    </w:tblStylePr>
    <w:tblStylePr w:type="lastCol">
      <w:rPr>
        <w:color w:val="FFFFFF"/>
      </w:rPr>
      <w:tblPr/>
      <w:tcPr>
        <w:shd w:val="clear" w:color="auto" w:fill="3185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uiPriority w:val="73"/>
    <w:basedOn w:val="TableNormal"/>
    <w:pPr>
      <w:spacing w:after="0" w:line="240" w:lineRule="auto"/>
    </w:pPr>
    <w:rPr>
      <w:color w:val="000000"/>
    </w:rPr>
    <w:tblPr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  <w:tblStyleColBandSize w:val="1"/>
      <w:tblStyleRowBandSize w:val="1"/>
    </w:tblPr>
    <w:tcPr>
      <w:shd w:val="clear" w:color="auto" w:fill="FDEAD9" w:themeFill="accent6" w:themeFillTint="33"/>
    </w:tcPr>
    <w:tblStylePr w:type="firstRow">
      <w:rPr>
        <w:b/>
        <w:bCs/>
      </w:rPr>
      <w:tblPr/>
      <w:tcPr>
        <w:shd w:val="clear" w:color="auto" w:fill="FBD5B5" w:themeFill="accent6" w:themeFillTint="66"/>
      </w:tcPr>
    </w:tblStylePr>
    <w:tblStylePr w:type="lastRow">
      <w:rPr>
        <w:b/>
        <w:bCs/>
        <w:color w:val="000000"/>
      </w:rPr>
      <w:tblPr/>
      <w:tcPr>
        <w:shd w:val="clear" w:color="auto" w:fill="FBD5B5" w:themeFill="accent6" w:themeFillTint="66"/>
      </w:tcPr>
    </w:tblStylePr>
    <w:tblStylePr w:type="firstCol">
      <w:rPr>
        <w:color w:val="FFFFFF"/>
      </w:rPr>
      <w:tblPr/>
      <w:tcPr>
        <w:shd w:val="clear" w:color="auto" w:fill="E46C0A" w:themeFill="accent6" w:themeFillShade="bf"/>
      </w:tcPr>
    </w:tblStylePr>
    <w:tblStylePr w:type="lastCol">
      <w:rPr>
        <w:color w:val="FFFFFF"/>
      </w:rPr>
      <w:tblPr/>
      <w:tcPr>
        <w:shd w:val="clear" w:color="auto" w:fill="E4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2" Type="http://schemas.openxmlformats.org/officeDocument/2006/relationships/header" Target="header1.xml" /><Relationship Id="rId3" Type="http://schemas.openxmlformats.org/officeDocument/2006/relationships/footer" Target="footer1.xml" /><Relationship Id="rId1" Type="http://schemas.openxmlformats.org/officeDocument/2006/relationships/image" Target="media/image1.png" /><Relationship Id="rId4" Type="http://schemas.openxmlformats.org/officeDocument/2006/relationships/styles" Target="styles.xml" /><Relationship Id="rId5" Type="http://schemas.openxmlformats.org/officeDocument/2006/relationships/settings" Target="settings.xml" /><Relationship Id="rId6" Type="http://schemas.openxmlformats.org/officeDocument/2006/relationships/fontTable" Target="fontTable.xml" /><Relationship Id="rId7" Type="http://schemas.openxmlformats.org/officeDocument/2006/relationships/webSettings" Target="webSettings.xml" /><Relationship Id="rId8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Mymr" typeface="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Mymr"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</cp:lastModifiedBy>
  <cp:revision>1</cp:revision>
  <dcterms:created xsi:type="dcterms:W3CDTF">2013-12-23T23:15:00Z</dcterms:created>
  <dcterms:modified xsi:type="dcterms:W3CDTF">2026-04-25T12:34:25Z</dcterms:modified>
  <cp:version>1200.0100.01</cp:version>
</cp:coreProperties>
</file>