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W w:w="0" w:type="auto"/>
        <w:tblLook w:val="04A0" w:firstRow="1" w:lastRow="0" w:firstColumn="1" w:lastColumn="0" w:noHBand="0" w:noVBand="1"/>
        <w:jc w:val="center"/>
      </w:tblPr>
      <w:tblGrid>
        <w:gridCol w:w="10142"/>
      </w:tblGrid>
      <w:tr>
        <w:tc>
          <w:tcPr>
            <w:tcW w:w="10142" w:type="dxa"/>
            <w:tcBorders>
              <w:top w:val="none"/>
              <w:left w:val="none"/>
              <w:bottom w:val="none"/>
              <w:right w:val="none"/>
            </w:tcBorders>
            <w:shd w:val="clear" w:color="auto" w:fill="1F4E79"/>
            <w:tcMar>
              <w:top w:w="160" w:type="dxa"/>
              <w:bottom w:w="150" w:type="dxa"/>
            </w:tcMar>
          </w:tcPr>
          <w:p>
            <w:pPr>
              <w:jc w:val="center"/>
            </w:pPr>
            <w:r>
              <w:drawing>
                <wp:anchor distT="0" distB="0" distL="114300" distR="114300" behindDoc="0" locked="0" layoutInCell="1" simplePos="0" relativeHeight="251660288" allowOverlap="1" hidden="0">
                  <wp:simplePos x="0" y="0"/>
                  <wp:positionH relativeFrom="column">
                    <wp:posOffset>4892881</wp:posOffset>
                  </wp:positionH>
                  <wp:positionV relativeFrom="paragraph">
                    <wp:posOffset>-19050</wp:posOffset>
                  </wp:positionV>
                  <wp:extent cx="1399305" cy="924787"/>
                  <wp:effectExtent l="0" t="0" r="0" b="0"/>
                  <wp:wrapNone/>
                  <wp:docPr id="1025" name="shape1025" hidden="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>
                            <a:picLocks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9305" cy="924787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맑은 고딕" w:eastAsia="맑은 고딕" w:hAnsi="맑은 고딕"/>
                <w:b/>
                <w:i w:val="0"/>
                <w:color w:val="FFFFFF"/>
                <w:sz w:val="23"/>
              </w:rPr>
              <w:t>대한테크볼협회 공정채용 확인서</w:t>
            </w:r>
            <w:r>
              <w:rPr>
                <w:rFonts w:ascii="맑은 고딕" w:eastAsia="맑은 고딕" w:hAnsi="맑은 고딕"/>
                <w:b/>
                <w:i w:val="0"/>
                <w:color w:val="FFFFFF"/>
                <w:sz w:val="23"/>
              </w:rPr>
              <w:br/>
            </w:r>
            <w:r>
              <w:rPr>
                <w:rFonts w:ascii="맑은 고딕" w:eastAsia="맑은 고딕" w:hAnsi="맑은 고딕"/>
                <w:b/>
                <w:i w:val="0"/>
                <w:color w:val="FFFFFF"/>
                <w:sz w:val="36"/>
              </w:rPr>
              <w:t>국가대표 감독·코치 지원자용</w:t>
            </w:r>
          </w:p>
        </w:tc>
      </w:tr>
    </w:tbl>
    <w:p/>
    <w:tbl>
      <w:tblPr>
        <w:tblStyle w:val="TableGrid"/>
        <w:tblW w:w="0" w:type="auto"/>
        <w:tblLook w:val="04A0" w:firstRow="1" w:lastRow="0" w:firstColumn="1" w:lastColumn="0" w:noHBand="0" w:noVBand="1"/>
        <w:jc w:val="center"/>
      </w:tblPr>
      <w:tblGrid>
        <w:gridCol w:w="2535"/>
        <w:gridCol w:w="2535"/>
        <w:gridCol w:w="2535"/>
        <w:gridCol w:w="2535"/>
      </w:tblGrid>
      <w:tr>
        <w:tc>
          <w:tcPr>
            <w:tcW w:w="2535" w:type="dxa"/>
            <w:tcBorders>
              <w:top w:val="none"/>
              <w:left w:val="none"/>
              <w:bottom w:val="none"/>
              <w:right w:val="none"/>
            </w:tcBorders>
            <w:shd w:val="clear" w:color="auto" w:fill="1F4E79"/>
            <w:tcMar>
              <w:top w:w="95" w:type="dxa"/>
              <w:bottom w:w="95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FFFFFF"/>
                <w:sz w:val="20"/>
              </w:rPr>
              <w:t>성명</w:t>
            </w:r>
          </w:p>
        </w:tc>
        <w:tc>
          <w:tcPr>
            <w:tcW w:w="2535" w:type="dxa"/>
            <w:tcBorders>
              <w:top w:val="none"/>
              <w:left w:val="none"/>
              <w:bottom w:val="none"/>
              <w:right w:val="none"/>
            </w:tcBorders>
            <w:shd w:val="clear" w:color="auto" w:fill="1F4E79"/>
            <w:tcMar>
              <w:top w:w="95" w:type="dxa"/>
              <w:bottom w:w="95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FFFFFF"/>
                <w:sz w:val="20"/>
              </w:rPr>
              <w:t>생년월일</w:t>
            </w:r>
          </w:p>
        </w:tc>
        <w:tc>
          <w:tcPr>
            <w:tcW w:w="2535" w:type="dxa"/>
            <w:tcBorders>
              <w:top w:val="none"/>
              <w:left w:val="none"/>
              <w:bottom w:val="none"/>
              <w:right w:val="none"/>
            </w:tcBorders>
            <w:shd w:val="clear" w:color="auto" w:fill="1F4E79"/>
            <w:tcMar>
              <w:top w:w="95" w:type="dxa"/>
              <w:bottom w:w="95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FFFFFF"/>
                <w:sz w:val="20"/>
              </w:rPr>
              <w:t>지원분야</w:t>
            </w:r>
          </w:p>
        </w:tc>
        <w:tc>
          <w:tcPr>
            <w:tcW w:w="2535" w:type="dxa"/>
            <w:tcBorders>
              <w:top w:val="none"/>
              <w:left w:val="none"/>
              <w:bottom w:val="none"/>
              <w:right w:val="none"/>
            </w:tcBorders>
            <w:shd w:val="clear" w:color="auto" w:fill="1F4E79"/>
            <w:tcMar>
              <w:top w:w="95" w:type="dxa"/>
              <w:bottom w:w="95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FFFFFF"/>
                <w:sz w:val="20"/>
              </w:rPr>
              <w:t>연락처</w:t>
            </w:r>
          </w:p>
        </w:tc>
      </w:tr>
      <w:tr>
        <w:tc>
          <w:tcPr>
            <w:tcW w:w="2268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2268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r>
              <w:rPr>
                <w:rFonts w:ascii="맑은 고딕" w:eastAsia="맑은 고딕" w:hAnsi="맑은 고딕"/>
                <w:b w:val="0"/>
                <w:i w:val="0"/>
                <w:sz w:val="19"/>
              </w:rPr>
              <w:t>□ 감독   □ 코치</w:t>
            </w:r>
          </w:p>
        </w:tc>
        <w:tc>
          <w:tcPr>
            <w:tcW w:w="2381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</w:tr>
    </w:tbl>
    <w:p/>
    <w:p>
      <w:pPr>
        <w:spacing w:after="40" w:before="120"/>
      </w:pPr>
      <w:r>
        <w:rPr>
          <w:rFonts w:ascii="맑은 고딕" w:eastAsia="맑은 고딕" w:hAnsi="맑은 고딕"/>
          <w:b/>
          <w:i w:val="0"/>
          <w:color w:val="1F4E79"/>
          <w:sz w:val="24"/>
        </w:rPr>
        <w:t>확인사항</w:t>
      </w:r>
    </w:p>
    <w:tbl>
      <w:tblPr>
        <w:tblStyle w:val="TableGrid"/>
        <w:tblW w:w="0" w:type="auto"/>
        <w:tblLook w:val="04A0" w:firstRow="1" w:lastRow="0" w:firstColumn="1" w:lastColumn="0" w:noHBand="0" w:noVBand="1"/>
        <w:jc w:val="center"/>
      </w:tblPr>
      <w:tblGrid>
        <w:gridCol w:w="3381"/>
        <w:gridCol w:w="3381"/>
        <w:gridCol w:w="3381"/>
      </w:tblGrid>
      <w:tr>
        <w:tc>
          <w:tcPr>
            <w:tcW w:w="3381" w:type="dxa"/>
            <w:tcBorders>
              <w:top w:val="none"/>
              <w:left w:val="none"/>
              <w:bottom w:val="none"/>
              <w:right w:val="none"/>
            </w:tcBorders>
            <w:shd w:val="clear" w:color="auto" w:fill="1F4E79"/>
            <w:tcMar>
              <w:top w:w="95" w:type="dxa"/>
              <w:bottom w:w="95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FFFFFF"/>
                <w:sz w:val="20"/>
              </w:rPr>
              <w:t>확인사항</w:t>
            </w:r>
          </w:p>
        </w:tc>
        <w:tc>
          <w:tcPr>
            <w:tcW w:w="3381" w:type="dxa"/>
            <w:tcBorders>
              <w:top w:val="none"/>
              <w:left w:val="none"/>
              <w:bottom w:val="none"/>
              <w:right w:val="none"/>
            </w:tcBorders>
            <w:shd w:val="clear" w:color="auto" w:fill="1F4E79"/>
            <w:tcMar>
              <w:top w:w="95" w:type="dxa"/>
              <w:bottom w:w="95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FFFFFF"/>
                <w:sz w:val="20"/>
              </w:rPr>
              <w:t>O</w:t>
            </w:r>
          </w:p>
        </w:tc>
        <w:tc>
          <w:tcPr>
            <w:tcW w:w="3381" w:type="dxa"/>
            <w:tcBorders>
              <w:top w:val="none"/>
              <w:left w:val="none"/>
              <w:bottom w:val="none"/>
              <w:right w:val="none"/>
            </w:tcBorders>
            <w:shd w:val="clear" w:color="auto" w:fill="1F4E79"/>
            <w:tcMar>
              <w:top w:w="95" w:type="dxa"/>
              <w:bottom w:w="95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FFFFFF"/>
                <w:sz w:val="20"/>
              </w:rPr>
              <w:t>X</w:t>
            </w:r>
          </w:p>
        </w:tc>
      </w:tr>
      <w:tr>
        <w:tc>
          <w:tcPr>
            <w:tcW w:w="7483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1F4E79"/>
                <w:sz w:val="18"/>
              </w:rPr>
              <w:t>본인과 본인의 가족은 대한테크볼협회 채용과정에서 친인척이나 지인을 통하여 채용을 청탁한 사실이 있습니까?</w:t>
            </w:r>
          </w:p>
        </w:tc>
        <w:tc>
          <w:tcPr>
            <w:tcW w:w="850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 w:val="0"/>
                <w:i w:val="0"/>
                <w:sz w:val="18"/>
              </w:rPr>
              <w:t>□</w:t>
            </w:r>
          </w:p>
        </w:tc>
        <w:tc>
          <w:tcPr>
            <w:tcW w:w="850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 w:val="0"/>
                <w:i w:val="0"/>
                <w:sz w:val="18"/>
              </w:rPr>
              <w:t>□</w:t>
            </w:r>
          </w:p>
        </w:tc>
      </w:tr>
      <w:tr>
        <w:tc>
          <w:tcPr>
            <w:tcW w:w="7483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1F4E79"/>
                <w:sz w:val="18"/>
              </w:rPr>
              <w:t>본인의 4촌 이내 친인척이 대한테크볼협회에 재직 중에 있습니까?</w:t>
            </w:r>
          </w:p>
        </w:tc>
        <w:tc>
          <w:tcPr>
            <w:tcW w:w="850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 w:val="0"/>
                <w:i w:val="0"/>
                <w:sz w:val="18"/>
              </w:rPr>
              <w:t>□</w:t>
            </w:r>
          </w:p>
        </w:tc>
        <w:tc>
          <w:tcPr>
            <w:tcW w:w="850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 w:val="0"/>
                <w:i w:val="0"/>
                <w:sz w:val="18"/>
              </w:rPr>
              <w:t>□</w:t>
            </w:r>
          </w:p>
        </w:tc>
      </w:tr>
      <w:tr>
        <w:tc>
          <w:tcPr>
            <w:tcW w:w="7483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1F4E79"/>
                <w:sz w:val="18"/>
              </w:rPr>
              <w:t>친인척이 재직 중인 경우 해당 직원이 채용과 관련하여 영향력을 행사하였다고 생각합니까?</w:t>
            </w:r>
          </w:p>
        </w:tc>
        <w:tc>
          <w:tcPr>
            <w:tcW w:w="850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 w:val="0"/>
                <w:i w:val="0"/>
                <w:sz w:val="18"/>
              </w:rPr>
              <w:t>□</w:t>
            </w:r>
          </w:p>
        </w:tc>
        <w:tc>
          <w:tcPr>
            <w:tcW w:w="850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 w:val="0"/>
                <w:i w:val="0"/>
                <w:sz w:val="18"/>
              </w:rPr>
              <w:t>□</w:t>
            </w:r>
          </w:p>
        </w:tc>
      </w:tr>
      <w:tr>
        <w:tc>
          <w:tcPr>
            <w:tcW w:w="7483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1F4E79"/>
                <w:sz w:val="18"/>
              </w:rPr>
              <w:t>구비서류 및 기재사항이 허위로 확인될 경우 임용취소 및 민·형사상 모든 책임을 질 것을 확인합니까?</w:t>
            </w:r>
          </w:p>
        </w:tc>
        <w:tc>
          <w:tcPr>
            <w:tcW w:w="850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 w:val="0"/>
                <w:i w:val="0"/>
                <w:sz w:val="18"/>
              </w:rPr>
              <w:t>□</w:t>
            </w:r>
          </w:p>
        </w:tc>
        <w:tc>
          <w:tcPr>
            <w:tcW w:w="850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 w:val="0"/>
                <w:i w:val="0"/>
                <w:sz w:val="18"/>
              </w:rPr>
              <w:t>□</w:t>
            </w:r>
          </w:p>
        </w:tc>
      </w:tr>
      <w:tr>
        <w:tc>
          <w:tcPr>
            <w:tcW w:w="7483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1F4E79"/>
                <w:sz w:val="18"/>
              </w:rPr>
              <w:t>채용비리 사항이 확인될 경우 어떠한 이의도 제기하지 않고 채용 취소에 따르겠습니까?</w:t>
            </w:r>
          </w:p>
        </w:tc>
        <w:tc>
          <w:tcPr>
            <w:tcW w:w="850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 w:val="0"/>
                <w:i w:val="0"/>
                <w:sz w:val="18"/>
              </w:rPr>
              <w:t>□</w:t>
            </w:r>
          </w:p>
        </w:tc>
        <w:tc>
          <w:tcPr>
            <w:tcW w:w="850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 w:val="0"/>
                <w:i w:val="0"/>
                <w:sz w:val="18"/>
              </w:rPr>
              <w:t>□</w:t>
            </w:r>
          </w:p>
        </w:tc>
      </w:tr>
    </w:tbl>
    <w:p/>
    <w:tbl>
      <w:tblPr>
        <w:tblStyle w:val="TableGrid"/>
        <w:tblW w:w="0" w:type="auto"/>
        <w:tblLook w:val="04A0" w:firstRow="1" w:lastRow="0" w:firstColumn="1" w:lastColumn="0" w:noHBand="0" w:noVBand="1"/>
        <w:jc w:val="center"/>
      </w:tblPr>
      <w:tblGrid>
        <w:gridCol w:w="10142"/>
      </w:tblGrid>
      <w:tr>
        <w:tc>
          <w:tcPr>
            <w:tcW w:w="10142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EAF1FB"/>
            <w:tcMar>
              <w:top w:w="90" w:type="dxa"/>
              <w:bottom w:w="90" w:type="dxa"/>
            </w:tcMar>
          </w:tcPr>
          <w:p>
            <w:r>
              <w:rPr>
                <w:rFonts w:ascii="맑은 고딕" w:eastAsia="맑은 고딕" w:hAnsi="맑은 고딕"/>
                <w:b/>
                <w:i w:val="0"/>
                <w:color w:val="1F4E79"/>
                <w:sz w:val="20"/>
              </w:rPr>
              <w:t>안내  지원자 확인</w:t>
            </w:r>
          </w:p>
        </w:tc>
      </w:tr>
      <w:tr>
        <w:tc>
          <w:tcPr>
            <w:tcW w:w="10142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7FAFD"/>
            <w:tcMar>
              <w:top w:w="85" w:type="dxa"/>
              <w:bottom w:w="85" w:type="dxa"/>
            </w:tcMar>
          </w:tcPr>
          <w:p>
            <w:r>
              <w:rPr>
                <w:rFonts w:ascii="맑은 고딕" w:eastAsia="맑은 고딕" w:hAnsi="맑은 고딕"/>
                <w:b w:val="0"/>
                <w:i w:val="0"/>
                <w:sz w:val="19"/>
              </w:rPr>
              <w:t>• 위 기재사항은 모두 사실이며, 추후 채용비리 여부 조사에 적극 협조하겠습니다.</w:t>
            </w:r>
          </w:p>
        </w:tc>
      </w:tr>
    </w:tbl>
    <w:p/>
    <w:p>
      <w:r>
        <w:rPr>
          <w:rFonts w:ascii="맑은 고딕" w:eastAsia="맑은 고딕" w:hAnsi="맑은 고딕"/>
          <w:b w:val="0"/>
          <w:i w:val="0"/>
          <w:sz w:val="20"/>
        </w:rPr>
        <w:t>20   년    월    일</w:t>
      </w:r>
      <w:r>
        <w:rPr>
          <w:rFonts w:ascii="맑은 고딕" w:eastAsia="맑은 고딕" w:hAnsi="맑은 고딕"/>
          <w:b w:val="0"/>
          <w:i w:val="0"/>
          <w:sz w:val="20"/>
        </w:rPr>
        <w:br/>
      </w:r>
      <w:r>
        <w:rPr>
          <w:rFonts w:ascii="맑은 고딕" w:eastAsia="맑은 고딕" w:hAnsi="맑은 고딕"/>
          <w:b w:val="0"/>
          <w:i w:val="0"/>
          <w:sz w:val="20"/>
        </w:rPr>
        <w:t>위 본인:                            (인)</w:t>
      </w:r>
      <w:r>
        <w:rPr>
          <w:rFonts w:ascii="맑은 고딕" w:eastAsia="맑은 고딕" w:hAnsi="맑은 고딕"/>
          <w:b w:val="0"/>
          <w:i w:val="0"/>
          <w:sz w:val="20"/>
        </w:rPr>
        <w:br/>
      </w:r>
      <w:r>
        <w:rPr>
          <w:rFonts w:ascii="맑은 고딕" w:eastAsia="맑은 고딕" w:hAnsi="맑은 고딕"/>
          <w:b w:val="0"/>
          <w:i w:val="0"/>
          <w:sz w:val="20"/>
        </w:rPr>
        <w:t>대한테크볼협회장 귀하</w:t>
      </w:r>
    </w:p>
    <w:sectPr>
      <w:pgSz w:w="12240" w:h="15840"/>
      <w:pgMar w:top="850" w:right="1049" w:bottom="850" w:left="1049" w:header="340" w:footer="340" w:gutter="0"/>
      <w:cols w:space="720"/>
      <w:docGrid w:linePitch="360"/>
      <w:headerReference w:type="default" r:id="rId2"/>
      <w:footerReference w:type="default" r:id="rId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맑은 고딕">
    <w:panose1 w:val="020B0503020000020004"/>
    <w:charset w:val="00"/>
    <w:notTrueType w:val="false"/>
    <w:sig w:usb0="9000002F" w:usb1="29D77CFB" w:usb2="00000012" w:usb3="00000001" w:csb0="00080001" w:csb1="00000001"/>
  </w:font>
  <w:font w:name="Courier">
    <w:panose1 w:val="02000500FFFFFFFFFFFF"/>
    <w:family w:val="auto"/>
    <w:charset w:val="00"/>
    <w:notTrueType w:val="false"/>
    <w:pitch w:val="variable"/>
    <w:sig w:usb0="00000003" w:usb1="00000000" w:usb2="00000000" w:usb3="00000000" w:csb0="00000001" w:csb1="00000000"/>
  </w:font>
  <w:font w:name="Symbol">
    <w:panose1 w:val="05050102010706020507"/>
    <w:family w:val="auto"/>
    <w:charset w:val="02"/>
    <w:notTrueType w:val="false"/>
    <w:sig w:usb0="00000001" w:usb1="00000001" w:usb2="00000001" w:usb3="00000001" w:csb0="80000000" w:csb1="00000001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Footer"/>
      <w:jc w:val="center"/>
    </w:pPr>
    <w:r>
      <w:rPr>
        <w:rFonts w:ascii="맑은 고딕" w:eastAsia="맑은 고딕" w:hAnsi="맑은 고딕"/>
        <w:b w:val="0"/>
        <w:i w:val="0"/>
        <w:color w:val="666666"/>
        <w:sz w:val="17"/>
      </w:rPr>
      <w:t>대한테크볼협회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Header"/>
      <w:jc w:val="right"/>
    </w:pPr>
    <w:r>
      <w:rPr>
        <w:rFonts w:ascii="맑은 고딕" w:eastAsia="맑은 고딕" w:hAnsi="맑은 고딕"/>
        <w:b w:val="0"/>
        <w:i w:val="0"/>
        <w:color w:val="666666"/>
        <w:sz w:val="17"/>
      </w:rPr>
      <w:t>공정채용 확인서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ffffff89"/>
    <w:multiLevelType w:val="singleLevel"/>
    <w:tmpl w:val="29761a62"/>
    <w:lvl w:ilvl="0">
      <w:start w:val="1"/>
      <w:numFmt w:val="bullet"/>
      <w:lvlText w:val=""/>
      <w:lvlJc w:val="left"/>
      <w:pStyle w:val="ListBullet"/>
      <w:pPr>
        <w:ind w:left="360" w:hanging="360"/>
        <w:tabs>
          <w:tab w:val="num" w:pos="360"/>
        </w:tabs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3d1effd4"/>
    <w:lvl w:ilvl="0">
      <w:start w:val="1"/>
      <w:numFmt w:val="bullet"/>
      <w:lvlText w:val=""/>
      <w:lvlJc w:val="left"/>
      <w:pStyle w:val="ListBullet2"/>
      <w:pPr>
        <w:ind w:left="720" w:hanging="360"/>
        <w:tabs>
          <w:tab w:val="num" w:pos="720"/>
        </w:tabs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f3eafdec"/>
    <w:lvl w:ilvl="0">
      <w:start w:val="1"/>
      <w:numFmt w:val="bullet"/>
      <w:lvlText w:val=""/>
      <w:lvlJc w:val="left"/>
      <w:pStyle w:val="ListBullet3"/>
      <w:pPr>
        <w:ind w:left="1080" w:hanging="360"/>
        <w:tabs>
          <w:tab w:val="num" w:pos="1080"/>
        </w:tabs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d0a62b40"/>
    <w:lvl w:ilvl="0">
      <w:start w:val="1"/>
      <w:lvlText w:val="%1."/>
      <w:lvlJc w:val="left"/>
      <w:pStyle w:val="ListNumber"/>
      <w:pPr>
        <w:ind w:left="360" w:hanging="360"/>
        <w:tabs>
          <w:tab w:val="num" w:pos="360"/>
        </w:tabs>
      </w:pPr>
    </w:lvl>
  </w:abstractNum>
  <w:abstractNum w:abstractNumId="4">
    <w:nsid w:val="ffffff7f"/>
    <w:multiLevelType w:val="singleLevel"/>
    <w:tmpl w:val="38441652"/>
    <w:lvl w:ilvl="0">
      <w:start w:val="1"/>
      <w:lvlText w:val="%1."/>
      <w:lvlJc w:val="left"/>
      <w:pStyle w:val="ListNumber2"/>
      <w:pPr>
        <w:ind w:left="720" w:hanging="360"/>
        <w:tabs>
          <w:tab w:val="num" w:pos="720"/>
        </w:tabs>
      </w:pPr>
    </w:lvl>
  </w:abstractNum>
  <w:abstractNum w:abstractNumId="5">
    <w:nsid w:val="ffffff7e"/>
    <w:multiLevelType w:val="singleLevel"/>
    <w:tmpl w:val="fb12693a"/>
    <w:lvl w:ilvl="0">
      <w:start w:val="1"/>
      <w:lvlText w:val="%1."/>
      <w:lvlJc w:val="left"/>
      <w:pStyle w:val="ListNumber3"/>
      <w:pPr>
        <w:ind w:left="1080" w:hanging="360"/>
        <w:tabs>
          <w:tab w:val="num" w:pos="1080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val="bestFit"/>
  <w:removePersonalInformation/>
  <w:bordersDontSurroundHeader/>
  <w:bordersDontSurroundFooter/>
  <w:hideGrammaticalErrors/>
  <w:proofState w:spelling="clean" w:grammar="clean"/>
  <w:defaultTabStop w:val="72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ja-JP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  <w:rFonts w:asciiTheme="minorHAnsi" w:eastAsiaTheme="minorEastAsia" w:hAnsiTheme="minorHAnsi" w:cstheme="minorBidi"/>
        <w:sz w:val="22"/>
        <w:szCs w:val="22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87"/>
    <w:lsdException w:name="toc 2" w:uiPriority="87"/>
    <w:lsdException w:name="toc 3" w:uiPriority="87"/>
    <w:lsdException w:name="toc 4" w:uiPriority="87"/>
    <w:lsdException w:name="toc 5" w:uiPriority="87"/>
    <w:lsdException w:name="toc 6" w:uiPriority="87"/>
    <w:lsdException w:name="toc 7" w:uiPriority="87"/>
    <w:lsdException w:name="toc 8" w:uiPriority="87"/>
    <w:lsdException w:name="toc 9" w:uiPriority="87"/>
    <w:lsdException w:name="caption" w:uiPriority="83" w:qFormat="1"/>
    <w:lsdException w:name="Title" w:semiHidden="0" w:uiPriority="22" w:unhideWhenUsed="0" w:qFormat="1"/>
    <w:lsdException w:name="Default Paragraph Font" w:uiPriority="1"/>
    <w:lsdException w:name="Subtitle" w:semiHidden="0" w:uiPriority="23" w:unhideWhenUsed="0" w:qFormat="1"/>
    <w:lsdException w:name="Strong" w:semiHidden="0" w:uiPriority="52" w:unhideWhenUsed="0" w:qFormat="1"/>
    <w:lsdException w:name="Emphasis" w:semiHidden="0" w:uiPriority="50" w:unhideWhenUsed="0" w:qFormat="1"/>
    <w:lsdException w:name="Table Grid" w:semiHidden="0" w:uiPriority="137" w:unhideWhenUsed="0"/>
    <w:lsdException w:name="Placeholder Text" w:unhideWhenUsed="0"/>
    <w:lsdException w:name="No Spacing" w:semiHidden="0" w:uiPriority="1" w:unhideWhenUsed="0" w:qFormat="1"/>
    <w:lsdException w:name="Light Shading" w:semiHidden="0" w:uiPriority="150" w:unhideWhenUsed="0"/>
    <w:lsdException w:name="Light List" w:semiHidden="0" w:uiPriority="151" w:unhideWhenUsed="0"/>
    <w:lsdException w:name="Light Grid" w:semiHidden="0" w:uiPriority="152" w:unhideWhenUsed="0"/>
    <w:lsdException w:name="Medium Shading 1" w:semiHidden="0" w:uiPriority="153" w:unhideWhenUsed="0"/>
    <w:lsdException w:name="Medium Shading 2" w:semiHidden="0" w:uiPriority="256" w:unhideWhenUsed="0"/>
    <w:lsdException w:name="Medium List 1" w:semiHidden="0" w:uiPriority="257" w:unhideWhenUsed="0"/>
    <w:lsdException w:name="Medium List 2" w:semiHidden="0" w:uiPriority="258" w:unhideWhenUsed="0"/>
    <w:lsdException w:name="Medium Grid 1" w:semiHidden="0" w:uiPriority="259" w:unhideWhenUsed="0"/>
    <w:lsdException w:name="Medium Grid 2" w:semiHidden="0" w:uiPriority="260" w:unhideWhenUsed="0"/>
    <w:lsdException w:name="Medium Grid 3" w:semiHidden="0" w:uiPriority="261" w:unhideWhenUsed="0"/>
    <w:lsdException w:name="Dark List" w:semiHidden="0" w:uiPriority="274" w:unhideWhenUsed="0"/>
    <w:lsdException w:name="Colorful Shading" w:semiHidden="0" w:uiPriority="275" w:unhideWhenUsed="0"/>
    <w:lsdException w:name="Colorful List" w:semiHidden="0" w:uiPriority="276" w:unhideWhenUsed="0"/>
    <w:lsdException w:name="Colorful Grid" w:semiHidden="0" w:uiPriority="277" w:unhideWhenUsed="0"/>
    <w:lsdException w:name="Light Shading Accent 1" w:semiHidden="0" w:uiPriority="150" w:unhideWhenUsed="0"/>
    <w:lsdException w:name="Light List Accent 1" w:semiHidden="0" w:uiPriority="151" w:unhideWhenUsed="0"/>
    <w:lsdException w:name="Light Grid Accent 1" w:semiHidden="0" w:uiPriority="152" w:unhideWhenUsed="0"/>
    <w:lsdException w:name="Medium Shading 1 Accent 1" w:semiHidden="0" w:uiPriority="153" w:unhideWhenUsed="0"/>
    <w:lsdException w:name="Medium Shading 2 Accent 1" w:semiHidden="0" w:uiPriority="256" w:unhideWhenUsed="0"/>
    <w:lsdException w:name="Medium List 1 Accent 1" w:semiHidden="0" w:uiPriority="257" w:unhideWhenUsed="0"/>
    <w:lsdException w:name="Revision" w:unhideWhenUsed="0"/>
    <w:lsdException w:name="List Paragraph" w:semiHidden="0" w:uiPriority="82" w:unhideWhenUsed="0" w:qFormat="1"/>
    <w:lsdException w:name="Quote" w:semiHidden="0" w:uiPriority="65" w:unhideWhenUsed="0" w:qFormat="1"/>
    <w:lsdException w:name="Intense Quote" w:semiHidden="0" w:uiPriority="72" w:unhideWhenUsed="0" w:qFormat="1"/>
    <w:lsdException w:name="Medium List 2 Accent 1" w:semiHidden="0" w:uiPriority="258" w:unhideWhenUsed="0"/>
    <w:lsdException w:name="Medium Grid 1 Accent 1" w:semiHidden="0" w:uiPriority="259" w:unhideWhenUsed="0"/>
    <w:lsdException w:name="Medium Grid 2 Accent 1" w:semiHidden="0" w:uiPriority="260" w:unhideWhenUsed="0"/>
    <w:lsdException w:name="Medium Grid 3 Accent 1" w:semiHidden="0" w:uiPriority="261" w:unhideWhenUsed="0"/>
    <w:lsdException w:name="Dark List Accent 1" w:semiHidden="0" w:uiPriority="274" w:unhideWhenUsed="0"/>
    <w:lsdException w:name="Colorful Shading Accent 1" w:semiHidden="0" w:uiPriority="275" w:unhideWhenUsed="0"/>
    <w:lsdException w:name="Colorful List Accent 1" w:semiHidden="0" w:uiPriority="276" w:unhideWhenUsed="0"/>
    <w:lsdException w:name="Colorful Grid Accent 1" w:semiHidden="0" w:uiPriority="277" w:unhideWhenUsed="0"/>
    <w:lsdException w:name="Light Shading Accent 2" w:semiHidden="0" w:uiPriority="150" w:unhideWhenUsed="0"/>
    <w:lsdException w:name="Light List Accent 2" w:semiHidden="0" w:uiPriority="151" w:unhideWhenUsed="0"/>
    <w:lsdException w:name="Light Grid Accent 2" w:semiHidden="0" w:uiPriority="152" w:unhideWhenUsed="0"/>
    <w:lsdException w:name="Medium Shading 1 Accent 2" w:semiHidden="0" w:uiPriority="153" w:unhideWhenUsed="0"/>
    <w:lsdException w:name="Medium Shading 2 Accent 2" w:semiHidden="0" w:uiPriority="256" w:unhideWhenUsed="0"/>
    <w:lsdException w:name="Medium List 1 Accent 2" w:semiHidden="0" w:uiPriority="257" w:unhideWhenUsed="0"/>
    <w:lsdException w:name="Medium List 2 Accent 2" w:semiHidden="0" w:uiPriority="258" w:unhideWhenUsed="0"/>
    <w:lsdException w:name="Medium Grid 1 Accent 2" w:semiHidden="0" w:uiPriority="259" w:unhideWhenUsed="0"/>
    <w:lsdException w:name="Medium Grid 2 Accent 2" w:semiHidden="0" w:uiPriority="260" w:unhideWhenUsed="0"/>
    <w:lsdException w:name="Medium Grid 3 Accent 2" w:semiHidden="0" w:uiPriority="261" w:unhideWhenUsed="0"/>
    <w:lsdException w:name="Dark List Accent 2" w:semiHidden="0" w:uiPriority="274" w:unhideWhenUsed="0"/>
    <w:lsdException w:name="Colorful Shading Accent 2" w:semiHidden="0" w:uiPriority="275" w:unhideWhenUsed="0"/>
    <w:lsdException w:name="Colorful List Accent 2" w:semiHidden="0" w:uiPriority="276" w:unhideWhenUsed="0"/>
    <w:lsdException w:name="Colorful Grid Accent 2" w:semiHidden="0" w:uiPriority="277" w:unhideWhenUsed="0"/>
    <w:lsdException w:name="Light Shading Accent 3" w:semiHidden="0" w:uiPriority="150" w:unhideWhenUsed="0"/>
    <w:lsdException w:name="Light List Accent 3" w:semiHidden="0" w:uiPriority="151" w:unhideWhenUsed="0"/>
    <w:lsdException w:name="Light Grid Accent 3" w:semiHidden="0" w:uiPriority="152" w:unhideWhenUsed="0"/>
    <w:lsdException w:name="Medium Shading 1 Accent 3" w:semiHidden="0" w:uiPriority="153" w:unhideWhenUsed="0"/>
    <w:lsdException w:name="Medium Shading 2 Accent 3" w:semiHidden="0" w:uiPriority="256" w:unhideWhenUsed="0"/>
    <w:lsdException w:name="Medium List 1 Accent 3" w:semiHidden="0" w:uiPriority="257" w:unhideWhenUsed="0"/>
    <w:lsdException w:name="Medium List 2 Accent 3" w:semiHidden="0" w:uiPriority="258" w:unhideWhenUsed="0"/>
    <w:lsdException w:name="Medium Grid 1 Accent 3" w:semiHidden="0" w:uiPriority="259" w:unhideWhenUsed="0"/>
    <w:lsdException w:name="Medium Grid 2 Accent 3" w:semiHidden="0" w:uiPriority="260" w:unhideWhenUsed="0"/>
    <w:lsdException w:name="Medium Grid 3 Accent 3" w:semiHidden="0" w:uiPriority="261" w:unhideWhenUsed="0"/>
    <w:lsdException w:name="Dark List Accent 3" w:semiHidden="0" w:uiPriority="274" w:unhideWhenUsed="0"/>
    <w:lsdException w:name="Colorful Shading Accent 3" w:semiHidden="0" w:uiPriority="275" w:unhideWhenUsed="0"/>
    <w:lsdException w:name="Colorful List Accent 3" w:semiHidden="0" w:uiPriority="276" w:unhideWhenUsed="0"/>
    <w:lsdException w:name="Colorful Grid Accent 3" w:semiHidden="0" w:uiPriority="277" w:unhideWhenUsed="0"/>
    <w:lsdException w:name="Light Shading Accent 4" w:semiHidden="0" w:uiPriority="150" w:unhideWhenUsed="0"/>
    <w:lsdException w:name="Light List Accent 4" w:semiHidden="0" w:uiPriority="151" w:unhideWhenUsed="0"/>
    <w:lsdException w:name="Light Grid Accent 4" w:semiHidden="0" w:uiPriority="152" w:unhideWhenUsed="0"/>
    <w:lsdException w:name="Medium Shading 1 Accent 4" w:semiHidden="0" w:uiPriority="153" w:unhideWhenUsed="0"/>
    <w:lsdException w:name="Medium Shading 2 Accent 4" w:semiHidden="0" w:uiPriority="256" w:unhideWhenUsed="0"/>
    <w:lsdException w:name="Medium List 1 Accent 4" w:semiHidden="0" w:uiPriority="257" w:unhideWhenUsed="0"/>
    <w:lsdException w:name="Medium List 2 Accent 4" w:semiHidden="0" w:uiPriority="258" w:unhideWhenUsed="0"/>
    <w:lsdException w:name="Medium Grid 1 Accent 4" w:semiHidden="0" w:uiPriority="259" w:unhideWhenUsed="0"/>
    <w:lsdException w:name="Medium Grid 2 Accent 4" w:semiHidden="0" w:uiPriority="260" w:unhideWhenUsed="0"/>
    <w:lsdException w:name="Medium Grid 3 Accent 4" w:semiHidden="0" w:uiPriority="261" w:unhideWhenUsed="0"/>
    <w:lsdException w:name="Dark List Accent 4" w:semiHidden="0" w:uiPriority="274" w:unhideWhenUsed="0"/>
    <w:lsdException w:name="Colorful Shading Accent 4" w:semiHidden="0" w:uiPriority="275" w:unhideWhenUsed="0"/>
    <w:lsdException w:name="Colorful List Accent 4" w:semiHidden="0" w:uiPriority="276" w:unhideWhenUsed="0"/>
    <w:lsdException w:name="Colorful Grid Accent 4" w:semiHidden="0" w:uiPriority="277" w:unhideWhenUsed="0"/>
    <w:lsdException w:name="Light Shading Accent 5" w:semiHidden="0" w:uiPriority="150" w:unhideWhenUsed="0"/>
    <w:lsdException w:name="Light List Accent 5" w:semiHidden="0" w:uiPriority="151" w:unhideWhenUsed="0"/>
    <w:lsdException w:name="Light Grid Accent 5" w:semiHidden="0" w:uiPriority="152" w:unhideWhenUsed="0"/>
    <w:lsdException w:name="Medium Shading 1 Accent 5" w:semiHidden="0" w:uiPriority="153" w:unhideWhenUsed="0"/>
    <w:lsdException w:name="Medium Shading 2 Accent 5" w:semiHidden="0" w:uiPriority="256" w:unhideWhenUsed="0"/>
    <w:lsdException w:name="Medium List 1 Accent 5" w:semiHidden="0" w:uiPriority="257" w:unhideWhenUsed="0"/>
    <w:lsdException w:name="Medium List 2 Accent 5" w:semiHidden="0" w:uiPriority="258" w:unhideWhenUsed="0"/>
    <w:lsdException w:name="Medium Grid 1 Accent 5" w:semiHidden="0" w:uiPriority="259" w:unhideWhenUsed="0"/>
    <w:lsdException w:name="Medium Grid 2 Accent 5" w:semiHidden="0" w:uiPriority="260" w:unhideWhenUsed="0"/>
    <w:lsdException w:name="Medium Grid 3 Accent 5" w:semiHidden="0" w:uiPriority="261" w:unhideWhenUsed="0"/>
    <w:lsdException w:name="Dark List Accent 5" w:semiHidden="0" w:uiPriority="274" w:unhideWhenUsed="0"/>
    <w:lsdException w:name="Colorful Shading Accent 5" w:semiHidden="0" w:uiPriority="275" w:unhideWhenUsed="0"/>
    <w:lsdException w:name="Colorful List Accent 5" w:semiHidden="0" w:uiPriority="276" w:unhideWhenUsed="0"/>
    <w:lsdException w:name="Colorful Grid Accent 5" w:semiHidden="0" w:uiPriority="277" w:unhideWhenUsed="0"/>
    <w:lsdException w:name="Light Shading Accent 6" w:semiHidden="0" w:uiPriority="150" w:unhideWhenUsed="0"/>
    <w:lsdException w:name="Light List Accent 6" w:semiHidden="0" w:uiPriority="151" w:unhideWhenUsed="0"/>
    <w:lsdException w:name="Light Grid Accent 6" w:semiHidden="0" w:uiPriority="152" w:unhideWhenUsed="0"/>
    <w:lsdException w:name="Medium Shading 1 Accent 6" w:semiHidden="0" w:uiPriority="153" w:unhideWhenUsed="0"/>
    <w:lsdException w:name="Medium Shading 2 Accent 6" w:semiHidden="0" w:uiPriority="256" w:unhideWhenUsed="0"/>
    <w:lsdException w:name="Medium List 1 Accent 6" w:semiHidden="0" w:uiPriority="257" w:unhideWhenUsed="0"/>
    <w:lsdException w:name="Medium List 2 Accent 6" w:semiHidden="0" w:uiPriority="258" w:unhideWhenUsed="0"/>
    <w:lsdException w:name="Medium Grid 1 Accent 6" w:semiHidden="0" w:uiPriority="259" w:unhideWhenUsed="0"/>
    <w:lsdException w:name="Medium Grid 2 Accent 6" w:semiHidden="0" w:uiPriority="260" w:unhideWhenUsed="0"/>
    <w:lsdException w:name="Medium Grid 3 Accent 6" w:semiHidden="0" w:uiPriority="261" w:unhideWhenUsed="0"/>
    <w:lsdException w:name="Dark List Accent 6" w:semiHidden="0" w:uiPriority="274" w:unhideWhenUsed="0"/>
    <w:lsdException w:name="Colorful Shading Accent 6" w:semiHidden="0" w:uiPriority="275" w:unhideWhenUsed="0"/>
    <w:lsdException w:name="Colorful List Accent 6" w:semiHidden="0" w:uiPriority="276" w:unhideWhenUsed="0"/>
    <w:lsdException w:name="Colorful Grid Accent 6" w:semiHidden="0" w:uiPriority="277" w:unhideWhenUsed="0"/>
    <w:lsdException w:name="Subtle Emphasis" w:semiHidden="0" w:uiPriority="37" w:unhideWhenUsed="0" w:qFormat="1"/>
    <w:lsdException w:name="Intense Emphasis" w:semiHidden="0" w:uiPriority="51" w:unhideWhenUsed="0" w:qFormat="1"/>
    <w:lsdException w:name="Subtle Reference" w:semiHidden="0" w:uiPriority="73" w:unhideWhenUsed="0" w:qFormat="1"/>
    <w:lsdException w:name="Intense Reference" w:semiHidden="0" w:uiPriority="80" w:unhideWhenUsed="0" w:qFormat="1"/>
    <w:lsdException w:name="Book Title" w:semiHidden="0" w:uiPriority="81" w:unhideWhenUsed="0" w:qFormat="1"/>
    <w:lsdException w:name="Bibliography" w:uiPriority="85"/>
    <w:lsdException w:name="TOC Heading" w:uiPriority="87" w:qFormat="1"/>
  </w:latentStyles>
  <w:style w:type="paragraph" w:default="1" w:styleId="Normal">
    <w:name w:val="Normal"/>
    <w:qFormat/>
    <w:rPr>
      <w:rFonts w:ascii="맑은 고딕" w:eastAsia="맑은 고딕" w:hAnsi="맑은 고딕"/>
      <w:sz w:val="20"/>
    </w:rPr>
  </w:style>
  <w:style w:type="paragraph" w:customStyle="1" w:styleId="Header">
    <w:name w:val="header"/>
    <w:uiPriority w:val="99"/>
    <w:basedOn w:val="Normal"/>
    <w:link w:val="HeaderChar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uiPriority w:val="99"/>
    <w:basedOn w:val="DefaultParagraphFont"/>
    <w:link w:val="Header"/>
  </w:style>
  <w:style w:type="paragraph" w:customStyle="1" w:styleId="Footer">
    <w:name w:val="footer"/>
    <w:uiPriority w:val="99"/>
    <w:basedOn w:val="Normal"/>
    <w:link w:val="FooterChar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uiPriority w:val="99"/>
    <w:basedOn w:val="DefaultParagraphFont"/>
    <w:link w:val="Footer"/>
  </w:style>
  <w:style w:type="paragraph" w:styleId="Heading1">
    <w:name w:val="heading 1"/>
    <w:uiPriority w:val="9"/>
    <w:basedOn w:val="Normal"/>
    <w:next w:val="Normal"/>
    <w:link w:val="Heading1Char"/>
    <w:qFormat/>
    <w:pPr>
      <w:keepNext/>
      <w:keepLines/>
      <w:outlineLvl w:val="0"/>
      <w:spacing w:after="0" w:before="480"/>
    </w:pPr>
    <w:rPr>
      <w:rFonts w:asciiTheme="majorHAnsi" w:eastAsiaTheme="majorEastAsia" w:hAnsiTheme="majorHAnsi" w:cstheme="majorBidi"/>
      <w:b/>
      <w:bCs/>
      <w:color w:val="376092"/>
      <w:sz w:val="28"/>
      <w:szCs w:val="28"/>
    </w:rPr>
  </w:style>
  <w:style w:type="paragraph" w:styleId="Heading2">
    <w:name w:val="heading 2"/>
    <w:uiPriority w:val="9"/>
    <w:basedOn w:val="Normal"/>
    <w:next w:val="Normal"/>
    <w:link w:val="Heading2Char"/>
    <w:qFormat/>
    <w:unhideWhenUsed/>
    <w:pPr>
      <w:keepNext/>
      <w:keepLines/>
      <w:outlineLvl w:val="1"/>
      <w:spacing w:after="0" w:before="200"/>
    </w:pPr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paragraph" w:styleId="Heading3">
    <w:name w:val="heading 3"/>
    <w:uiPriority w:val="9"/>
    <w:basedOn w:val="Normal"/>
    <w:next w:val="Normal"/>
    <w:link w:val="Heading3Char"/>
    <w:qFormat/>
    <w:unhideWhenUsed/>
    <w:pPr>
      <w:keepNext/>
      <w:keepLines/>
      <w:outlineLvl w:val="2"/>
      <w:spacing w:after="0" w:before="200"/>
    </w:pPr>
    <w:rPr>
      <w:rFonts w:asciiTheme="majorHAnsi" w:eastAsiaTheme="majorEastAsia" w:hAnsiTheme="majorHAnsi" w:cstheme="majorBidi"/>
      <w:b/>
      <w:bCs/>
      <w:color w:val="4F81BD"/>
    </w:rPr>
  </w:style>
  <w:style w:type="paragraph" w:styleId="Heading4">
    <w:name w:val="heading 4"/>
    <w:uiPriority w:val="9"/>
    <w:basedOn w:val="Normal"/>
    <w:next w:val="Normal"/>
    <w:link w:val="Heading4Char"/>
    <w:qFormat/>
    <w:semiHidden/>
    <w:unhideWhenUsed/>
    <w:pPr>
      <w:keepNext/>
      <w:keepLines/>
      <w:outlineLvl w:val="3"/>
      <w:spacing w:after="0" w:before="200"/>
    </w:pPr>
    <w:rPr>
      <w:rFonts w:asciiTheme="majorHAnsi" w:eastAsiaTheme="majorEastAsia" w:hAnsiTheme="majorHAnsi" w:cstheme="majorBidi"/>
      <w:b/>
      <w:bCs/>
      <w:i/>
      <w:iCs/>
      <w:color w:val="4F81BD"/>
    </w:rPr>
  </w:style>
  <w:style w:type="paragraph" w:styleId="Heading5">
    <w:name w:val="heading 5"/>
    <w:uiPriority w:val="9"/>
    <w:basedOn w:val="Normal"/>
    <w:next w:val="Normal"/>
    <w:link w:val="Heading5Char"/>
    <w:qFormat/>
    <w:semiHidden/>
    <w:unhideWhenUsed/>
    <w:pPr>
      <w:keepNext/>
      <w:keepLines/>
      <w:outlineLvl w:val="4"/>
      <w:spacing w:after="0" w:before="200"/>
    </w:pPr>
    <w:rPr>
      <w:rFonts w:asciiTheme="majorHAnsi" w:eastAsiaTheme="majorEastAsia" w:hAnsiTheme="majorHAnsi" w:cstheme="majorBidi"/>
      <w:color w:val="244061"/>
    </w:rPr>
  </w:style>
  <w:style w:type="paragraph" w:styleId="Heading6">
    <w:name w:val="heading 6"/>
    <w:uiPriority w:val="9"/>
    <w:basedOn w:val="Normal"/>
    <w:next w:val="Normal"/>
    <w:link w:val="Heading6Char"/>
    <w:qFormat/>
    <w:semiHidden/>
    <w:unhideWhenUsed/>
    <w:pPr>
      <w:keepNext/>
      <w:keepLines/>
      <w:outlineLvl w:val="5"/>
      <w:spacing w:after="0" w:before="200"/>
    </w:pPr>
    <w:rPr>
      <w:rFonts w:asciiTheme="majorHAnsi" w:eastAsiaTheme="majorEastAsia" w:hAnsiTheme="majorHAnsi" w:cstheme="majorBidi"/>
      <w:i/>
      <w:iCs/>
      <w:color w:val="244061"/>
    </w:rPr>
  </w:style>
  <w:style w:type="paragraph" w:styleId="Heading7">
    <w:name w:val="heading 7"/>
    <w:uiPriority w:val="9"/>
    <w:basedOn w:val="Normal"/>
    <w:next w:val="Normal"/>
    <w:link w:val="Heading7Char"/>
    <w:qFormat/>
    <w:semiHidden/>
    <w:unhideWhenUsed/>
    <w:pPr>
      <w:keepNext/>
      <w:keepLines/>
      <w:outlineLvl w:val="6"/>
      <w:spacing w:after="0" w:before="200"/>
    </w:pPr>
    <w:rPr>
      <w:rFonts w:asciiTheme="majorHAnsi" w:eastAsiaTheme="majorEastAsia" w:hAnsiTheme="majorHAnsi" w:cstheme="majorBidi"/>
      <w:i/>
      <w:iCs/>
      <w:color w:val="3F3F3F"/>
    </w:rPr>
  </w:style>
  <w:style w:type="paragraph" w:styleId="Heading8">
    <w:name w:val="heading 8"/>
    <w:uiPriority w:val="9"/>
    <w:basedOn w:val="Normal"/>
    <w:next w:val="Normal"/>
    <w:link w:val="Heading8Char"/>
    <w:qFormat/>
    <w:semiHidden/>
    <w:unhideWhenUsed/>
    <w:pPr>
      <w:keepNext/>
      <w:keepLines/>
      <w:outlineLvl w:val="7"/>
      <w:spacing w:after="0" w:before="200"/>
    </w:pPr>
    <w:rPr>
      <w:rFonts w:asciiTheme="majorHAnsi" w:eastAsiaTheme="majorEastAsia" w:hAnsiTheme="majorHAnsi" w:cstheme="majorBidi"/>
      <w:color w:val="4F81BD"/>
      <w:sz w:val="20"/>
      <w:szCs w:val="20"/>
    </w:rPr>
  </w:style>
  <w:style w:type="paragraph" w:styleId="Heading9">
    <w:name w:val="heading 9"/>
    <w:uiPriority w:val="9"/>
    <w:basedOn w:val="Normal"/>
    <w:next w:val="Normal"/>
    <w:link w:val="Heading9Char"/>
    <w:qFormat/>
    <w:semiHidden/>
    <w:unhideWhenUsed/>
    <w:pPr>
      <w:keepNext/>
      <w:keepLines/>
      <w:outlineLvl w:val="8"/>
      <w:spacing w:after="0" w:before="200"/>
    </w:pPr>
    <w:rPr>
      <w:rFonts w:asciiTheme="majorHAnsi" w:eastAsiaTheme="majorEastAsia" w:hAnsiTheme="majorHAnsi" w:cstheme="majorBidi"/>
      <w:i/>
      <w:iCs/>
      <w:color w:val="3F3F3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customStyle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uiPriority w:val="9"/>
    <w:basedOn w:val="DefaultParagraphFont"/>
    <w:link w:val="Heading1"/>
    <w:rPr>
      <w:rFonts w:asciiTheme="majorHAnsi" w:eastAsiaTheme="majorEastAsia" w:hAnsiTheme="majorHAnsi" w:cstheme="majorBidi"/>
      <w:b/>
      <w:bCs/>
      <w:color w:val="376092"/>
      <w:sz w:val="28"/>
      <w:szCs w:val="28"/>
    </w:rPr>
  </w:style>
  <w:style w:type="character" w:customStyle="1" w:styleId="Heading2Char">
    <w:name w:val="Heading 2 Char"/>
    <w:uiPriority w:val="9"/>
    <w:basedOn w:val="DefaultParagraphFont"/>
    <w:link w:val="Heading2"/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character" w:customStyle="1" w:styleId="Heading3Char">
    <w:name w:val="Heading 3 Char"/>
    <w:uiPriority w:val="9"/>
    <w:basedOn w:val="DefaultParagraphFont"/>
    <w:link w:val="Heading3"/>
    <w:rPr>
      <w:rFonts w:asciiTheme="majorHAnsi" w:eastAsiaTheme="majorEastAsia" w:hAnsiTheme="majorHAnsi" w:cstheme="majorBidi"/>
      <w:b/>
      <w:bCs/>
      <w:color w:val="4F81BD"/>
    </w:rPr>
  </w:style>
  <w:style w:type="paragraph" w:styleId="Title">
    <w:name w:val="Title"/>
    <w:uiPriority w:val="10"/>
    <w:basedOn w:val="Normal"/>
    <w:next w:val="Normal"/>
    <w:link w:val="TitleChar"/>
    <w:qFormat/>
    <w:pPr>
      <w:contextualSpacing/>
      <w:pBdr>
        <w:bottom w:val="single" w:sz="8" w:space="4" w:color="4F81BD" w:themeColor="accent1"/>
      </w:pBdr>
      <w:spacing w:after="300" w:line="240" w:lineRule="auto"/>
    </w:pPr>
    <w:rPr>
      <w:rFonts w:asciiTheme="majorHAnsi" w:eastAsiaTheme="majorEastAsia" w:hAnsiTheme="majorHAnsi" w:cstheme="majorBidi"/>
      <w:color w:val="17375E"/>
      <w:sz w:val="52"/>
      <w:szCs w:val="52"/>
      <w:kern w:val="28"/>
      <w:spacing w:val="5"/>
    </w:rPr>
  </w:style>
  <w:style w:type="character" w:customStyle="1" w:styleId="TitleChar">
    <w:name w:val="Title Char"/>
    <w:uiPriority w:val="10"/>
    <w:basedOn w:val="DefaultParagraphFont"/>
    <w:link w:val="Title"/>
    <w:rPr>
      <w:rFonts w:asciiTheme="majorHAnsi" w:eastAsiaTheme="majorEastAsia" w:hAnsiTheme="majorHAnsi" w:cstheme="majorBidi"/>
      <w:color w:val="17375E"/>
      <w:sz w:val="52"/>
      <w:szCs w:val="52"/>
      <w:kern w:val="28"/>
      <w:spacing w:val="5"/>
    </w:rPr>
  </w:style>
  <w:style w:type="paragraph" w:styleId="Subtitle">
    <w:name w:val="Subtitle"/>
    <w:uiPriority w:val="11"/>
    <w:basedOn w:val="Normal"/>
    <w:next w:val="Normal"/>
    <w:link w:val="SubtitleChar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/>
      <w:sz w:val="24"/>
      <w:szCs w:val="24"/>
      <w:spacing w:val="15"/>
    </w:rPr>
  </w:style>
  <w:style w:type="character" w:customStyle="1" w:styleId="SubtitleChar">
    <w:name w:val="Subtitle Char"/>
    <w:uiPriority w:val="11"/>
    <w:basedOn w:val="DefaultParagraphFont"/>
    <w:link w:val="Subtitle"/>
    <w:rPr>
      <w:rFonts w:asciiTheme="majorHAnsi" w:eastAsiaTheme="majorEastAsia" w:hAnsiTheme="majorHAnsi" w:cstheme="majorBidi"/>
      <w:i/>
      <w:iCs/>
      <w:color w:val="4F81BD"/>
      <w:sz w:val="24"/>
      <w:szCs w:val="24"/>
      <w:spacing w:val="15"/>
    </w:rPr>
  </w:style>
  <w:style w:type="paragraph" w:styleId="ListParagraph">
    <w:name w:val="List Paragraph"/>
    <w:uiPriority w:val="34"/>
    <w:basedOn w:val="Normal"/>
    <w:qFormat/>
    <w:pPr>
      <w:ind w:left="720"/>
      <w:contextualSpacing/>
    </w:pPr>
  </w:style>
  <w:style w:type="paragraph" w:customStyle="1" w:styleId="BodyText">
    <w:name w:val="Body Text"/>
    <w:uiPriority w:val="99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uiPriority w:val="99"/>
    <w:basedOn w:val="DefaultParagraphFont"/>
    <w:link w:val="BodyText"/>
  </w:style>
  <w:style w:type="paragraph" w:customStyle="1" w:styleId="BodyText2">
    <w:name w:val="Body Text 2"/>
    <w:uiPriority w:val="99"/>
    <w:basedOn w:val="Normal"/>
    <w:link w:val="BodyText2Char"/>
    <w:unhideWhenUsed/>
    <w:pPr>
      <w:spacing w:after="120" w:line="480" w:lineRule="auto"/>
    </w:pPr>
  </w:style>
  <w:style w:type="character" w:customStyle="1" w:styleId="BodyText2Char">
    <w:name w:val="Body Text 2 Char"/>
    <w:uiPriority w:val="99"/>
    <w:basedOn w:val="DefaultParagraphFont"/>
    <w:link w:val="BodyText2"/>
  </w:style>
  <w:style w:type="paragraph" w:customStyle="1" w:styleId="BodyText3">
    <w:name w:val="Body Text 3"/>
    <w:uiPriority w:val="99"/>
    <w:basedOn w:val="Normal"/>
    <w:link w:val="BodyText3Char"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uiPriority w:val="99"/>
    <w:basedOn w:val="DefaultParagraphFont"/>
    <w:link w:val="BodyText3"/>
    <w:rPr>
      <w:sz w:val="16"/>
      <w:szCs w:val="16"/>
    </w:rPr>
  </w:style>
  <w:style w:type="paragraph" w:customStyle="1" w:styleId="List">
    <w:name w:val="List"/>
    <w:uiPriority w:val="99"/>
    <w:basedOn w:val="Normal"/>
    <w:unhideWhenUsed/>
    <w:pPr>
      <w:ind w:left="360" w:hanging="360"/>
      <w:contextualSpacing/>
    </w:pPr>
  </w:style>
  <w:style w:type="paragraph" w:customStyle="1" w:styleId="List2">
    <w:name w:val="List 2"/>
    <w:uiPriority w:val="99"/>
    <w:basedOn w:val="Normal"/>
    <w:unhideWhenUsed/>
    <w:pPr>
      <w:ind w:left="720" w:hanging="360"/>
      <w:contextualSpacing/>
    </w:pPr>
  </w:style>
  <w:style w:type="paragraph" w:customStyle="1" w:styleId="List3">
    <w:name w:val="List 3"/>
    <w:uiPriority w:val="99"/>
    <w:basedOn w:val="Normal"/>
    <w:unhideWhenUsed/>
    <w:pPr>
      <w:ind w:left="1080" w:hanging="360"/>
      <w:contextualSpacing/>
    </w:pPr>
  </w:style>
  <w:style w:type="paragraph" w:customStyle="1" w:styleId="ListBullet">
    <w:name w:val="List Bullet"/>
    <w:uiPriority w:val="99"/>
    <w:basedOn w:val="Normal"/>
    <w:unhideWhenUsed/>
    <w:pPr>
      <w:contextualSpacing/>
      <w:numPr>
        <w:numId w:val="1"/>
      </w:numPr>
    </w:pPr>
  </w:style>
  <w:style w:type="paragraph" w:customStyle="1" w:styleId="ListBullet2">
    <w:name w:val="List Bullet 2"/>
    <w:uiPriority w:val="99"/>
    <w:basedOn w:val="Normal"/>
    <w:unhideWhenUsed/>
    <w:pPr>
      <w:contextualSpacing/>
      <w:numPr>
        <w:numId w:val="2"/>
      </w:numPr>
    </w:pPr>
  </w:style>
  <w:style w:type="paragraph" w:customStyle="1" w:styleId="ListBullet3">
    <w:name w:val="List Bullet 3"/>
    <w:uiPriority w:val="99"/>
    <w:basedOn w:val="Normal"/>
    <w:unhideWhenUsed/>
    <w:pPr>
      <w:contextualSpacing/>
      <w:numPr>
        <w:numId w:val="3"/>
      </w:numPr>
    </w:pPr>
  </w:style>
  <w:style w:type="paragraph" w:customStyle="1" w:styleId="ListNumber">
    <w:name w:val="List Number"/>
    <w:uiPriority w:val="99"/>
    <w:basedOn w:val="Normal"/>
    <w:unhideWhenUsed/>
    <w:pPr>
      <w:contextualSpacing/>
      <w:numPr>
        <w:numId w:val="4"/>
      </w:numPr>
    </w:pPr>
  </w:style>
  <w:style w:type="paragraph" w:customStyle="1" w:styleId="ListNumber2">
    <w:name w:val="List Number 2"/>
    <w:uiPriority w:val="99"/>
    <w:basedOn w:val="Normal"/>
    <w:unhideWhenUsed/>
    <w:pPr>
      <w:contextualSpacing/>
      <w:numPr>
        <w:numId w:val="5"/>
      </w:numPr>
    </w:pPr>
  </w:style>
  <w:style w:type="paragraph" w:customStyle="1" w:styleId="ListNumber3">
    <w:name w:val="List Number 3"/>
    <w:uiPriority w:val="99"/>
    <w:basedOn w:val="Normal"/>
    <w:unhideWhenUsed/>
    <w:pPr>
      <w:contextualSpacing/>
      <w:numPr>
        <w:numId w:val="6"/>
      </w:numPr>
    </w:pPr>
  </w:style>
  <w:style w:type="paragraph" w:customStyle="1" w:styleId="ListContinue">
    <w:name w:val="List Continue"/>
    <w:uiPriority w:val="99"/>
    <w:basedOn w:val="Normal"/>
    <w:unhideWhenUsed/>
    <w:pPr>
      <w:ind w:left="360"/>
      <w:contextualSpacing/>
      <w:spacing w:after="120"/>
    </w:pPr>
  </w:style>
  <w:style w:type="paragraph" w:customStyle="1" w:styleId="ListContinue2">
    <w:name w:val="List Continue 2"/>
    <w:uiPriority w:val="99"/>
    <w:basedOn w:val="Normal"/>
    <w:unhideWhenUsed/>
    <w:pPr>
      <w:ind w:left="720"/>
      <w:contextualSpacing/>
      <w:spacing w:after="120"/>
    </w:pPr>
  </w:style>
  <w:style w:type="paragraph" w:customStyle="1" w:styleId="ListContinue3">
    <w:name w:val="List Continue 3"/>
    <w:uiPriority w:val="99"/>
    <w:basedOn w:val="Normal"/>
    <w:unhideWhenUsed/>
    <w:pPr>
      <w:ind w:left="1080"/>
      <w:contextualSpacing/>
      <w:spacing w:after="120"/>
    </w:pPr>
  </w:style>
  <w:style w:type="paragraph" w:customStyle="1" w:styleId="MacroText">
    <w:name w:val="macro"/>
    <w:uiPriority w:val="99"/>
    <w:link w:val="MacroTextChar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uiPriority w:val="99"/>
    <w:basedOn w:val="DefaultParagraphFont"/>
    <w:link w:val="MacroText"/>
    <w:rPr>
      <w:rFonts w:ascii="Courier" w:hAnsi="Courier"/>
      <w:sz w:val="20"/>
      <w:szCs w:val="20"/>
    </w:rPr>
  </w:style>
  <w:style w:type="paragraph" w:styleId="Quote">
    <w:name w:val="Quote"/>
    <w:uiPriority w:val="29"/>
    <w:basedOn w:val="Normal"/>
    <w:next w:val="Normal"/>
    <w:link w:val="QuoteChar"/>
    <w:qFormat/>
    <w:rPr>
      <w:i/>
      <w:iCs/>
      <w:color w:val="000000"/>
    </w:rPr>
  </w:style>
  <w:style w:type="character" w:customStyle="1" w:styleId="QuoteChar">
    <w:name w:val="Quote Char"/>
    <w:uiPriority w:val="29"/>
    <w:basedOn w:val="DefaultParagraphFont"/>
    <w:link w:val="Quote"/>
    <w:rPr>
      <w:i/>
      <w:iCs/>
      <w:color w:val="000000"/>
    </w:rPr>
  </w:style>
  <w:style w:type="character" w:customStyle="1" w:styleId="Heading4Char">
    <w:name w:val="Heading 4 Char"/>
    <w:uiPriority w:val="9"/>
    <w:basedOn w:val="DefaultParagraphFont"/>
    <w:link w:val="Heading4"/>
    <w:semiHidden/>
    <w:rPr>
      <w:rFonts w:asciiTheme="majorHAnsi" w:eastAsiaTheme="majorEastAsia" w:hAnsiTheme="majorHAnsi" w:cstheme="majorBidi"/>
      <w:b/>
      <w:bCs/>
      <w:i/>
      <w:iCs/>
      <w:color w:val="4F81BD"/>
    </w:rPr>
  </w:style>
  <w:style w:type="character" w:customStyle="1" w:styleId="Heading5Char">
    <w:name w:val="Heading 5 Char"/>
    <w:uiPriority w:val="9"/>
    <w:basedOn w:val="DefaultParagraphFont"/>
    <w:link w:val="Heading5"/>
    <w:semiHidden/>
    <w:rPr>
      <w:rFonts w:asciiTheme="majorHAnsi" w:eastAsiaTheme="majorEastAsia" w:hAnsiTheme="majorHAnsi" w:cstheme="majorBidi"/>
      <w:color w:val="244061"/>
    </w:rPr>
  </w:style>
  <w:style w:type="character" w:customStyle="1" w:styleId="Heading6Char">
    <w:name w:val="Heading 6 Char"/>
    <w:uiPriority w:val="9"/>
    <w:basedOn w:val="DefaultParagraphFont"/>
    <w:link w:val="Heading6"/>
    <w:semiHidden/>
    <w:rPr>
      <w:rFonts w:asciiTheme="majorHAnsi" w:eastAsiaTheme="majorEastAsia" w:hAnsiTheme="majorHAnsi" w:cstheme="majorBidi"/>
      <w:i/>
      <w:iCs/>
      <w:color w:val="244061"/>
    </w:rPr>
  </w:style>
  <w:style w:type="character" w:customStyle="1" w:styleId="Heading7Char">
    <w:name w:val="Heading 7 Char"/>
    <w:uiPriority w:val="9"/>
    <w:basedOn w:val="DefaultParagraphFont"/>
    <w:link w:val="Heading7"/>
    <w:semiHidden/>
    <w:rPr>
      <w:rFonts w:asciiTheme="majorHAnsi" w:eastAsiaTheme="majorEastAsia" w:hAnsiTheme="majorHAnsi" w:cstheme="majorBidi"/>
      <w:i/>
      <w:iCs/>
      <w:color w:val="3F3F3F"/>
    </w:rPr>
  </w:style>
  <w:style w:type="character" w:customStyle="1" w:styleId="Heading8Char">
    <w:name w:val="Heading 8 Char"/>
    <w:uiPriority w:val="9"/>
    <w:basedOn w:val="DefaultParagraphFont"/>
    <w:link w:val="Heading8"/>
    <w:semiHidden/>
    <w:rPr>
      <w:rFonts w:asciiTheme="majorHAnsi" w:eastAsiaTheme="majorEastAsia" w:hAnsiTheme="majorHAnsi" w:cstheme="majorBidi"/>
      <w:color w:val="4F81BD"/>
      <w:sz w:val="20"/>
      <w:szCs w:val="20"/>
    </w:rPr>
  </w:style>
  <w:style w:type="character" w:customStyle="1" w:styleId="Heading9Char">
    <w:name w:val="Heading 9 Char"/>
    <w:uiPriority w:val="9"/>
    <w:basedOn w:val="DefaultParagraphFont"/>
    <w:link w:val="Heading9"/>
    <w:semiHidden/>
    <w:rPr>
      <w:rFonts w:asciiTheme="majorHAnsi" w:eastAsiaTheme="majorEastAsia" w:hAnsiTheme="majorHAnsi" w:cstheme="majorBidi"/>
      <w:i/>
      <w:iCs/>
      <w:color w:val="3F3F3F"/>
      <w:sz w:val="20"/>
      <w:szCs w:val="20"/>
    </w:rPr>
  </w:style>
  <w:style w:type="paragraph" w:styleId="Caption">
    <w:name w:val="caption"/>
    <w:uiPriority w:val="35"/>
    <w:basedOn w:val="Normal"/>
    <w:next w:val="Normal"/>
    <w:qFormat/>
    <w:semiHidden/>
    <w:unhideWhenUsed/>
    <w:pPr>
      <w:spacing w:line="240" w:lineRule="auto"/>
    </w:pPr>
    <w:rPr>
      <w:b/>
      <w:bCs/>
      <w:color w:val="4F81BD"/>
      <w:sz w:val="18"/>
      <w:szCs w:val="18"/>
    </w:rPr>
  </w:style>
  <w:style w:type="character" w:styleId="Strong">
    <w:name w:val="Strong"/>
    <w:uiPriority w:val="22"/>
    <w:basedOn w:val="DefaultParagraphFont"/>
    <w:qFormat/>
    <w:rPr>
      <w:b/>
      <w:bCs/>
    </w:rPr>
  </w:style>
  <w:style w:type="character" w:styleId="Emphasis">
    <w:name w:val="Emphasis"/>
    <w:uiPriority w:val="20"/>
    <w:basedOn w:val="DefaultParagraphFont"/>
    <w:qFormat/>
    <w:rPr>
      <w:i/>
      <w:iCs/>
    </w:rPr>
  </w:style>
  <w:style w:type="paragraph" w:styleId="IntenseQuote">
    <w:name w:val="Intense Quote"/>
    <w:uiPriority w:val="30"/>
    <w:basedOn w:val="Normal"/>
    <w:next w:val="Normal"/>
    <w:link w:val="IntenseQuoteChar"/>
    <w:qFormat/>
    <w:pPr>
      <w:ind w:left="936" w:right="936"/>
      <w:pBdr>
        <w:bottom w:val="single" w:sz="4" w:space="4" w:color="4F81BD" w:themeColor="accent1"/>
      </w:pBdr>
      <w:spacing w:after="280" w:before="200"/>
    </w:pPr>
    <w:rPr>
      <w:b/>
      <w:bCs/>
      <w:i/>
      <w:iCs/>
      <w:color w:val="4F81BD"/>
    </w:rPr>
  </w:style>
  <w:style w:type="character" w:customStyle="1" w:styleId="IntenseQuoteChar">
    <w:name w:val="Intense Quote Char"/>
    <w:uiPriority w:val="30"/>
    <w:basedOn w:val="DefaultParagraphFont"/>
    <w:link w:val="IntenseQuote"/>
    <w:rPr>
      <w:b/>
      <w:bCs/>
      <w:i/>
      <w:iCs/>
      <w:color w:val="4F81BD"/>
    </w:rPr>
  </w:style>
  <w:style w:type="character" w:styleId="SubtleEmphasis">
    <w:name w:val="Subtle Emphasis"/>
    <w:uiPriority w:val="19"/>
    <w:basedOn w:val="DefaultParagraphFont"/>
    <w:qFormat/>
    <w:rPr>
      <w:i/>
      <w:iCs/>
      <w:color w:val="7F7F7F"/>
    </w:rPr>
  </w:style>
  <w:style w:type="character" w:styleId="IntenseEmphasis">
    <w:name w:val="Intense Emphasis"/>
    <w:uiPriority w:val="21"/>
    <w:basedOn w:val="DefaultParagraphFont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basedOn w:val="DefaultParagraphFont"/>
    <w:qFormat/>
    <w:rPr>
      <w:smallCaps/>
      <w:color w:val="C0504D"/>
      <w:u w:val="single" w:color="auto"/>
    </w:rPr>
  </w:style>
  <w:style w:type="character" w:styleId="IntenseReference">
    <w:name w:val="Intense Reference"/>
    <w:uiPriority w:val="32"/>
    <w:basedOn w:val="DefaultParagraphFont"/>
    <w:qFormat/>
    <w:rPr>
      <w:b/>
      <w:bCs/>
      <w:smallCaps/>
      <w:color w:val="C0504D"/>
      <w:u w:val="single" w:color="auto"/>
      <w:spacing w:val="5"/>
    </w:rPr>
  </w:style>
  <w:style w:type="character" w:styleId="BookTitle">
    <w:name w:val="Book Title"/>
    <w:uiPriority w:val="33"/>
    <w:basedOn w:val="DefaultParagraphFont"/>
    <w:qFormat/>
    <w:rPr>
      <w:b/>
      <w:bCs/>
      <w:smallCaps/>
      <w:spacing w:val="5"/>
    </w:rPr>
  </w:style>
  <w:style w:type="paragraph" w:styleId="TOCHeading">
    <w:name w:val="TOC Heading"/>
    <w:uiPriority w:val="39"/>
    <w:basedOn w:val="Heading1"/>
    <w:next w:val="Normal"/>
    <w:qFormat/>
    <w:semiHidden/>
    <w:unhideWhenUsed/>
    <w:pPr>
      <w:outlineLvl w:val="9"/>
    </w:pPr>
  </w:style>
  <w:style w:type="table" w:styleId="TableGrid">
    <w:name w:val="Table Grid"/>
    <w:uiPriority w:val="59"/>
    <w:basedOn w:val="TableNormal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uiPriority w:val="60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LightShading-Accent1">
    <w:name w:val="Light Shading Accent 1"/>
    <w:uiPriority w:val="60"/>
    <w:basedOn w:val="TableNormal"/>
    <w:pPr>
      <w:spacing w:after="0" w:line="240" w:lineRule="auto"/>
    </w:pPr>
    <w:rPr>
      <w:color w:val="376092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uiPriority w:val="60"/>
    <w:basedOn w:val="TableNormal"/>
    <w:pPr>
      <w:spacing w:after="0" w:line="240" w:lineRule="auto"/>
    </w:pPr>
    <w:rPr>
      <w:color w:val="953735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LightShading-Accent3">
    <w:name w:val="Light Shading Accent 3"/>
    <w:uiPriority w:val="60"/>
    <w:basedOn w:val="TableNormal"/>
    <w:pPr>
      <w:spacing w:after="0" w:line="240" w:lineRule="auto"/>
    </w:pPr>
    <w:rPr>
      <w:color w:val="76933C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uiPriority w:val="60"/>
    <w:basedOn w:val="TableNormal"/>
    <w:pPr>
      <w:spacing w:after="0" w:line="240" w:lineRule="auto"/>
    </w:pPr>
    <w:rPr>
      <w:color w:val="604A7B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uiPriority w:val="60"/>
    <w:basedOn w:val="TableNormal"/>
    <w:pPr>
      <w:spacing w:after="0" w:line="240" w:lineRule="auto"/>
    </w:pPr>
    <w:rPr>
      <w:color w:val="31859B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LightShading-Accent6">
    <w:name w:val="Light Shading Accent 6"/>
    <w:uiPriority w:val="60"/>
    <w:basedOn w:val="TableNormal"/>
    <w:pPr>
      <w:spacing w:after="0" w:line="240" w:lineRule="auto"/>
    </w:pPr>
    <w:rPr>
      <w:color w:val="E46C0A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LightList">
    <w:name w:val="Light List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000000" w:themeFill="text1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4F81BD" w:themeFill="accent1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C0504D" w:themeFill="accent2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9BBB59" w:themeFill="accent3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8064A2" w:themeFill="accent4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4BACC6" w:themeFill="accent5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F79646" w:themeFill="accent6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3F3F3F" w:themeColor="text1" w:themeTint="bf"/>
        <w:left w:val="single" w:sz="8" w:space="0" w:color="3F3F3F" w:themeColor="text1" w:themeTint="bf"/>
        <w:bottom w:val="single" w:sz="8" w:space="0" w:color="3F3F3F" w:themeColor="text1" w:themeTint="bf"/>
        <w:right w:val="single" w:sz="8" w:space="0" w:color="3F3F3F" w:themeColor="text1" w:themeTint="bf"/>
        <w:insideH w:val="single" w:sz="8" w:space="0" w:color="3F3F3F" w:themeColor="text1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3F3F3F" w:themeColor="text1" w:themeTint="bf"/>
          <w:left w:val="single" w:sz="8" w:space="0" w:color="3F3F3F" w:themeColor="text1" w:themeTint="bf"/>
          <w:bottom w:val="single" w:sz="8" w:space="0" w:color="3F3F3F" w:themeColor="text1" w:themeTint="bf"/>
          <w:right w:val="single" w:sz="8" w:space="0" w:color="3F3F3F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3F3F3F" w:themeColor="text1" w:themeTint="bf"/>
          <w:left w:val="single" w:sz="8" w:space="0" w:color="3F3F3F" w:themeColor="text1" w:themeTint="bf"/>
          <w:bottom w:val="single" w:sz="8" w:space="0" w:color="3F3F3F" w:themeColor="text1" w:themeTint="bf"/>
          <w:right w:val="single" w:sz="8" w:space="0" w:color="3F3F3F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B4CC82" w:themeColor="accent3" w:themeTint="bf"/>
        <w:left w:val="single" w:sz="8" w:space="0" w:color="B4CC82" w:themeColor="accent3" w:themeTint="bf"/>
        <w:bottom w:val="single" w:sz="8" w:space="0" w:color="B4CC82" w:themeColor="accent3" w:themeTint="bf"/>
        <w:right w:val="single" w:sz="8" w:space="0" w:color="B4CC82" w:themeColor="accent3" w:themeTint="bf"/>
        <w:insideH w:val="single" w:sz="8" w:space="0" w:color="B4CC82" w:themeColor="accent3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B4CC82" w:themeColor="accent3" w:themeTint="bf"/>
          <w:left w:val="single" w:sz="8" w:space="0" w:color="B4CC82" w:themeColor="accent3" w:themeTint="bf"/>
          <w:bottom w:val="single" w:sz="8" w:space="0" w:color="B4CC82" w:themeColor="accent3" w:themeTint="bf"/>
          <w:right w:val="single" w:sz="8" w:space="0" w:color="B4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B4CC82" w:themeColor="accent3" w:themeTint="bf"/>
          <w:left w:val="single" w:sz="8" w:space="0" w:color="B4CC82" w:themeColor="accent3" w:themeTint="bf"/>
          <w:bottom w:val="single" w:sz="8" w:space="0" w:color="B4CC82" w:themeColor="accent3" w:themeTint="bf"/>
          <w:right w:val="single" w:sz="8" w:space="0" w:color="B4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MediumList1-Accent1">
    <w:name w:val="Medium List 1 Accent 1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MediumList1-Accent3">
    <w:name w:val="Medium List 1 Accent 3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MediumList1-Accent6">
    <w:name w:val="Medium List 1 Accent 6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MediumList2">
    <w:name w:val="Medium List 2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3F3F3F" w:themeColor="text1" w:themeTint="bf"/>
        <w:left w:val="single" w:sz="8" w:space="0" w:color="3F3F3F" w:themeColor="text1" w:themeTint="bf"/>
        <w:bottom w:val="single" w:sz="8" w:space="0" w:color="3F3F3F" w:themeColor="text1" w:themeTint="bf"/>
        <w:right w:val="single" w:sz="8" w:space="0" w:color="3F3F3F" w:themeColor="text1" w:themeTint="bf"/>
        <w:insideH w:val="single" w:sz="8" w:space="0" w:color="3F3F3F" w:themeColor="text1" w:themeTint="bf"/>
        <w:insideV w:val="single" w:sz="8" w:space="0" w:color="3F3F3F" w:themeColor="text1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F3F3F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MediumGrid1-Accent1">
    <w:name w:val="Medium Grid 1 Accent 1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MediumGrid1-Accent2">
    <w:name w:val="Medium Grid 1 Accent 2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B4CC82" w:themeColor="accent3" w:themeTint="bf"/>
        <w:left w:val="single" w:sz="8" w:space="0" w:color="B4CC82" w:themeColor="accent3" w:themeTint="bf"/>
        <w:bottom w:val="single" w:sz="8" w:space="0" w:color="B4CC82" w:themeColor="accent3" w:themeTint="bf"/>
        <w:right w:val="single" w:sz="8" w:space="0" w:color="B4CC82" w:themeColor="accent3" w:themeTint="bf"/>
        <w:insideH w:val="single" w:sz="8" w:space="0" w:color="B4CC82" w:themeColor="accent3" w:themeTint="bf"/>
        <w:insideV w:val="single" w:sz="8" w:space="0" w:color="B4CC82" w:themeColor="accent3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4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BFBFBF" w:themeFill="text1" w:themeFillTint="3f"/>
    </w:tcPr>
    <w:tblStylePr w:type="firstRow">
      <w:rPr>
        <w:b/>
        <w:bCs/>
        <w:color w:val="000000"/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BCB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3DFEE" w:themeFill="accent1" w:themeFillTint="3f"/>
    </w:tcPr>
    <w:tblStylePr w:type="firstRow">
      <w:rPr>
        <w:b/>
        <w:bCs/>
        <w:color w:val="000000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FD3D3" w:themeFill="accent2" w:themeFillTint="3f"/>
    </w:tcPr>
    <w:tblStylePr w:type="firstRow">
      <w:rPr>
        <w:b/>
        <w:bCs/>
        <w:color w:val="000000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6EED5" w:themeFill="accent3" w:themeFillTint="3f"/>
    </w:tcPr>
    <w:tblStylePr w:type="firstRow">
      <w:rPr>
        <w:b/>
        <w:bCs/>
        <w:color w:val="000000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FD8E8" w:themeFill="accent4" w:themeFillTint="3f"/>
    </w:tcPr>
    <w:tblStylePr w:type="firstRow">
      <w:rPr>
        <w:b/>
        <w:bCs/>
        <w:color w:val="000000"/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0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2EAF0" w:themeFill="accent5" w:themeFillTint="3f"/>
    </w:tcPr>
    <w:tblStylePr w:type="firstRow">
      <w:rPr>
        <w:b/>
        <w:bCs/>
        <w:color w:val="000000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DE5D1" w:themeFill="accent6" w:themeFillTint="3f"/>
    </w:tcPr>
    <w:tblStylePr w:type="firstRow">
      <w:rPr>
        <w:b/>
        <w:bCs/>
        <w:color w:val="000000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A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F7F7F" w:themeFill="text1" w:themeFillTint="7f"/>
      </w:tcPr>
    </w:tblStylePr>
  </w:style>
  <w:style w:type="table" w:styleId="MediumGrid3-Accent1">
    <w:name w:val="Medium Grid 3 Accent 1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C0DE" w:themeFill="accent1" w:themeFillTint="7f"/>
      </w:tcPr>
    </w:tblStylePr>
  </w:style>
  <w:style w:type="table" w:styleId="MediumGrid3-Accent2">
    <w:name w:val="Medium Grid 3 Accent 2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40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76092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76092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6092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6092" w:themeFill="accent1" w:themeFillShade="bf"/>
      </w:tcPr>
    </w:tblStylePr>
  </w:style>
  <w:style w:type="table" w:styleId="DarkList-Accent2">
    <w:name w:val="Dark List Accent 2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325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5373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5373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73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735" w:themeFill="accent2" w:themeFillShade="bf"/>
      </w:tcPr>
    </w:tblStylePr>
  </w:style>
  <w:style w:type="table" w:styleId="DarkList-Accent3">
    <w:name w:val="Dark List Accent 3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62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3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3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3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33C" w:themeFill="accent3" w:themeFillShade="bf"/>
      </w:tcPr>
    </w:tblStylePr>
  </w:style>
  <w:style w:type="table" w:styleId="DarkList-Accent4">
    <w:name w:val="Dark List Accent 4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03152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04A7B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04A7B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4A7B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4A7B" w:themeFill="accent4" w:themeFillShade="bf"/>
      </w:tcPr>
    </w:tblStylePr>
  </w:style>
  <w:style w:type="table" w:styleId="DarkList-Accent5">
    <w:name w:val="Dark List Accent 5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5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5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5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59B" w:themeFill="accent5" w:themeFillShade="bf"/>
      </w:tcPr>
    </w:tblStylePr>
  </w:style>
  <w:style w:type="table" w:styleId="DarkList-Accent6">
    <w:name w:val="Dark List Accent 6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807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4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4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6C0A" w:themeFill="accent6" w:themeFillShade="bf"/>
      </w:tcPr>
    </w:tblStylePr>
  </w:style>
  <w:style w:type="table" w:styleId="ColorfulShading">
    <w:name w:val="Colorful Shading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89898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2C4D75" w:themeFill="accent1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D75" w:themeColor="accent1" w:themeShade="99"/>
          <w:insideV w:val="nil"/>
        </w:tcBorders>
        <w:shd w:val="clear" w:color="auto" w:fill="2C4D75" w:themeFill="accent1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D75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9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5F7530" w:themeFill="accent3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F7530" w:themeColor="accent3" w:themeShade="99"/>
          <w:insideV w:val="nil"/>
        </w:tcBorders>
        <w:shd w:val="clear" w:color="auto" w:fill="5F7530" w:themeFill="accent3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530" w:themeFill="accent3" w:themeFillShade="99"/>
      </w:tcPr>
    </w:tblStylePr>
    <w:tblStylePr w:type="band1Vert">
      <w:tblPr/>
      <w:tcPr>
        <w:shd w:val="clear" w:color="auto" w:fill="D7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4D3B62" w:themeFill="accent4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D3B62" w:themeColor="accent4" w:themeShade="99"/>
          <w:insideV w:val="nil"/>
        </w:tcBorders>
        <w:shd w:val="clear" w:color="auto" w:fill="4D3B62" w:themeFill="accent4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3B62" w:themeFill="accent4" w:themeFillShade="99"/>
      </w:tcPr>
    </w:tblStylePr>
    <w:tblStylePr w:type="band1Vert">
      <w:tblPr/>
      <w:tcPr>
        <w:shd w:val="clear" w:color="auto" w:fill="CCC1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7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B65708" w:themeFill="accent6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708" w:themeColor="accent6" w:themeShade="99"/>
          <w:insideV w:val="nil"/>
        </w:tcBorders>
        <w:shd w:val="clear" w:color="auto" w:fill="B65708" w:themeFill="accent6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708" w:themeFill="accent6" w:themeFillShade="99"/>
      </w:tcPr>
    </w:tblStylePr>
    <w:tblStylePr w:type="band1Vert">
      <w:tblPr/>
      <w:tcPr>
        <w:shd w:val="clear" w:color="auto" w:fill="FBD5B5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5E5E5" w:themeFill="text1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F3B38" w:themeFill="accent2" w:themeFillShade="cc"/>
      </w:tcPr>
    </w:tblStylePr>
    <w:tblStylePr w:type="lastRow">
      <w:rPr>
        <w:b/>
        <w:bCs/>
        <w:color w:val="9F3B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BCBCB" w:themeFill="text1" w:themeFillTint="33"/>
      </w:tcPr>
    </w:tblStylePr>
  </w:style>
  <w:style w:type="table" w:styleId="ColorfulList-Accent1">
    <w:name w:val="Colorful List Accent 1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F3B38" w:themeFill="accent2" w:themeFillShade="cc"/>
      </w:tcPr>
    </w:tblStylePr>
    <w:tblStylePr w:type="lastRow">
      <w:rPr>
        <w:b/>
        <w:bCs/>
        <w:color w:val="9F3B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F3B38" w:themeFill="accent2" w:themeFillShade="cc"/>
      </w:tcPr>
    </w:tblStylePr>
    <w:tblStylePr w:type="lastRow">
      <w:rPr>
        <w:b/>
        <w:bCs/>
        <w:color w:val="9F3B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664F83" w:themeFill="accent4" w:themeFillShade="cc"/>
      </w:tcPr>
    </w:tblStylePr>
    <w:tblStylePr w:type="lastRow">
      <w:rPr>
        <w:b/>
        <w:bCs/>
        <w:color w:val="664F83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BF1DD" w:themeFill="accent3" w:themeFillTint="33"/>
      </w:tcPr>
    </w:tblStylePr>
  </w:style>
  <w:style w:type="table" w:styleId="ColorfulList-Accent4">
    <w:name w:val="Colorful List Accent 4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7E9D40" w:themeFill="accent3" w:themeFillShade="cc"/>
      </w:tcPr>
    </w:tblStylePr>
    <w:tblStylePr w:type="lastRow">
      <w:rPr>
        <w:b/>
        <w:bCs/>
        <w:color w:val="7E9D40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E0EC" w:themeFill="accent4" w:themeFillTint="33"/>
      </w:tcPr>
    </w:tblStylePr>
  </w:style>
  <w:style w:type="table" w:styleId="ColorfulList-Accent5">
    <w:name w:val="Colorful List Accent 5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F3740B" w:themeFill="accent6" w:themeFillShade="cc"/>
      </w:tcPr>
    </w:tblStylePr>
    <w:tblStylePr w:type="lastRow">
      <w:rPr>
        <w:b/>
        <w:bCs/>
        <w:color w:val="F3740B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358EA6" w:themeFill="accent5" w:themeFillShade="cc"/>
      </w:tcPr>
    </w:tblStylePr>
    <w:tblStylePr w:type="lastRow">
      <w:rPr>
        <w:b/>
        <w:bCs/>
        <w:color w:val="358EA6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AD9" w:themeFill="accent6" w:themeFillTint="33"/>
      </w:tcPr>
    </w:tblStylePr>
  </w:style>
  <w:style w:type="table" w:styleId="ColorfulGrid">
    <w:name w:val="Colorful Grid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CBCBCB" w:themeFill="text1" w:themeFillTint="33"/>
    </w:tcPr>
    <w:tblStylePr w:type="firstRow">
      <w:rPr>
        <w:b/>
        <w:bCs/>
      </w:rPr>
      <w:tblPr/>
      <w:tcPr>
        <w:shd w:val="clear" w:color="auto" w:fill="989898" w:themeFill="text1" w:themeFillTint="66"/>
      </w:tcPr>
    </w:tblStylePr>
    <w:tblStylePr w:type="lastRow">
      <w:rPr>
        <w:b/>
        <w:bCs/>
        <w:color w:val="000000"/>
      </w:rPr>
      <w:tblPr/>
      <w:tcPr>
        <w:shd w:val="clear" w:color="auto" w:fill="989898" w:themeFill="text1" w:themeFillTint="66"/>
      </w:tcPr>
    </w:tblStylePr>
    <w:tblStylePr w:type="firstCol">
      <w:rPr>
        <w:color w:val="FFFFFF"/>
      </w:rPr>
      <w:tblPr/>
      <w:tcPr>
        <w:shd w:val="clear" w:color="auto" w:fill="000000" w:themeFill="text1" w:themeFillShade="bf"/>
      </w:tcPr>
    </w:tblStylePr>
    <w:tblStylePr w:type="lastCol">
      <w:rPr>
        <w:color w:val="FFFFFF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ColorfulGrid-Accent1">
    <w:name w:val="Colorful Grid Accent 1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/>
      </w:rPr>
      <w:tblPr/>
      <w:tcPr>
        <w:shd w:val="clear" w:color="auto" w:fill="B8CCE4" w:themeFill="accent1" w:themeFillTint="66"/>
      </w:tcPr>
    </w:tblStylePr>
    <w:tblStylePr w:type="firstCol">
      <w:rPr>
        <w:color w:val="FFFFFF"/>
      </w:rPr>
      <w:tblPr/>
      <w:tcPr>
        <w:shd w:val="clear" w:color="auto" w:fill="376092" w:themeFill="accent1" w:themeFillShade="bf"/>
      </w:tcPr>
    </w:tblStylePr>
    <w:tblStylePr w:type="lastCol">
      <w:rPr>
        <w:color w:val="FFFFFF"/>
      </w:rPr>
      <w:tblPr/>
      <w:tcPr>
        <w:shd w:val="clear" w:color="auto" w:fill="376092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ColorfulGrid-Accent2">
    <w:name w:val="Colorful Grid Accent 2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9B7" w:themeFill="accent2" w:themeFillTint="66"/>
      </w:tcPr>
    </w:tblStylePr>
    <w:tblStylePr w:type="lastRow">
      <w:rPr>
        <w:b/>
        <w:bCs/>
        <w:color w:val="000000"/>
      </w:rPr>
      <w:tblPr/>
      <w:tcPr>
        <w:shd w:val="clear" w:color="auto" w:fill="E5B9B7" w:themeFill="accent2" w:themeFillTint="66"/>
      </w:tcPr>
    </w:tblStylePr>
    <w:tblStylePr w:type="firstCol">
      <w:rPr>
        <w:color w:val="FFFFFF"/>
      </w:rPr>
      <w:tblPr/>
      <w:tcPr>
        <w:shd w:val="clear" w:color="auto" w:fill="953735" w:themeFill="accent2" w:themeFillShade="bf"/>
      </w:tcPr>
    </w:tblStylePr>
    <w:tblStylePr w:type="lastCol">
      <w:rPr>
        <w:color w:val="FFFFFF"/>
      </w:rPr>
      <w:tblPr/>
      <w:tcPr>
        <w:shd w:val="clear" w:color="auto" w:fill="953735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BF1DD" w:themeFill="accent3" w:themeFillTint="33"/>
    </w:tcPr>
    <w:tblStylePr w:type="firstRow">
      <w:rPr>
        <w:b/>
        <w:bCs/>
      </w:rPr>
      <w:tblPr/>
      <w:tcPr>
        <w:shd w:val="clear" w:color="auto" w:fill="D7E3BC" w:themeFill="accent3" w:themeFillTint="66"/>
      </w:tcPr>
    </w:tblStylePr>
    <w:tblStylePr w:type="lastRow">
      <w:rPr>
        <w:b/>
        <w:bCs/>
        <w:color w:val="000000"/>
      </w:rPr>
      <w:tblPr/>
      <w:tcPr>
        <w:shd w:val="clear" w:color="auto" w:fill="D7E3BC" w:themeFill="accent3" w:themeFillTint="66"/>
      </w:tcPr>
    </w:tblStylePr>
    <w:tblStylePr w:type="firstCol">
      <w:rPr>
        <w:color w:val="FFFFFF"/>
      </w:rPr>
      <w:tblPr/>
      <w:tcPr>
        <w:shd w:val="clear" w:color="auto" w:fill="76933C" w:themeFill="accent3" w:themeFillShade="bf"/>
      </w:tcPr>
    </w:tblStylePr>
    <w:tblStylePr w:type="lastCol">
      <w:rPr>
        <w:color w:val="FFFFFF"/>
      </w:rPr>
      <w:tblPr/>
      <w:tcPr>
        <w:shd w:val="clear" w:color="auto" w:fill="7693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5E0EC" w:themeFill="accent4" w:themeFillTint="33"/>
    </w:tcPr>
    <w:tblStylePr w:type="firstRow">
      <w:rPr>
        <w:b/>
        <w:bCs/>
      </w:rPr>
      <w:tblPr/>
      <w:tcPr>
        <w:shd w:val="clear" w:color="auto" w:fill="CCC1D9" w:themeFill="accent4" w:themeFillTint="66"/>
      </w:tcPr>
    </w:tblStylePr>
    <w:tblStylePr w:type="lastRow">
      <w:rPr>
        <w:b/>
        <w:bCs/>
        <w:color w:val="000000"/>
      </w:rPr>
      <w:tblPr/>
      <w:tcPr>
        <w:shd w:val="clear" w:color="auto" w:fill="CCC1D9" w:themeFill="accent4" w:themeFillTint="66"/>
      </w:tcPr>
    </w:tblStylePr>
    <w:tblStylePr w:type="firstCol">
      <w:rPr>
        <w:color w:val="FFFFFF"/>
      </w:rPr>
      <w:tblPr/>
      <w:tcPr>
        <w:shd w:val="clear" w:color="auto" w:fill="604A7B" w:themeFill="accent4" w:themeFillShade="bf"/>
      </w:tcPr>
    </w:tblStylePr>
    <w:tblStylePr w:type="lastCol">
      <w:rPr>
        <w:color w:val="FFFFFF"/>
      </w:rPr>
      <w:tblPr/>
      <w:tcPr>
        <w:shd w:val="clear" w:color="auto" w:fill="604A7B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7DDE8" w:themeFill="accent5" w:themeFillTint="66"/>
      </w:tcPr>
    </w:tblStylePr>
    <w:tblStylePr w:type="lastRow">
      <w:rPr>
        <w:b/>
        <w:bCs/>
        <w:color w:val="000000"/>
      </w:rPr>
      <w:tblPr/>
      <w:tcPr>
        <w:shd w:val="clear" w:color="auto" w:fill="B7DDE8" w:themeFill="accent5" w:themeFillTint="66"/>
      </w:tcPr>
    </w:tblStylePr>
    <w:tblStylePr w:type="firstCol">
      <w:rPr>
        <w:color w:val="FFFFFF"/>
      </w:rPr>
      <w:tblPr/>
      <w:tcPr>
        <w:shd w:val="clear" w:color="auto" w:fill="31859B" w:themeFill="accent5" w:themeFillShade="bf"/>
      </w:tcPr>
    </w:tblStylePr>
    <w:tblStylePr w:type="lastCol">
      <w:rPr>
        <w:color w:val="FFFFFF"/>
      </w:rPr>
      <w:tblPr/>
      <w:tcPr>
        <w:shd w:val="clear" w:color="auto" w:fill="3185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DEAD9" w:themeFill="accent6" w:themeFillTint="33"/>
    </w:tcPr>
    <w:tblStylePr w:type="firstRow">
      <w:rPr>
        <w:b/>
        <w:bCs/>
      </w:rPr>
      <w:tblPr/>
      <w:tcPr>
        <w:shd w:val="clear" w:color="auto" w:fill="FBD5B5" w:themeFill="accent6" w:themeFillTint="66"/>
      </w:tcPr>
    </w:tblStylePr>
    <w:tblStylePr w:type="lastRow">
      <w:rPr>
        <w:b/>
        <w:bCs/>
        <w:color w:val="000000"/>
      </w:rPr>
      <w:tblPr/>
      <w:tcPr>
        <w:shd w:val="clear" w:color="auto" w:fill="FBD5B5" w:themeFill="accent6" w:themeFillTint="66"/>
      </w:tcPr>
    </w:tblStylePr>
    <w:tblStylePr w:type="firstCol">
      <w:rPr>
        <w:color w:val="FFFFFF"/>
      </w:rPr>
      <w:tblPr/>
      <w:tcPr>
        <w:shd w:val="clear" w:color="auto" w:fill="E46C0A" w:themeFill="accent6" w:themeFillShade="bf"/>
      </w:tcPr>
    </w:tblStylePr>
    <w:tblStylePr w:type="lastCol">
      <w:rPr>
        <w:color w:val="FFFFFF"/>
      </w:rPr>
      <w:tblPr/>
      <w:tcPr>
        <w:shd w:val="clear" w:color="auto" w:fill="E4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header" Target="header1.xml" /><Relationship Id="rId3" Type="http://schemas.openxmlformats.org/officeDocument/2006/relationships/footer" Target="footer1.xml" /><Relationship Id="rId1" Type="http://schemas.openxmlformats.org/officeDocument/2006/relationships/image" Target="media/image1.png" /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fontTable" Target="fontTable.xml" /><Relationship Id="rId7" Type="http://schemas.openxmlformats.org/officeDocument/2006/relationships/webSettings" Target="webSettings.xml" /><Relationship Id="rId8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1</cp:revision>
  <dcterms:created xsi:type="dcterms:W3CDTF">2013-12-23T23:15:00Z</dcterms:created>
  <dcterms:modified xsi:type="dcterms:W3CDTF">2026-04-25T12:34:44Z</dcterms:modified>
  <cp:version>1200.0100.01</cp:version>
</cp:coreProperties>
</file>