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W w:w="0" w:type="auto"/>
        <w:tblLook w:val="04A0" w:firstRow="1" w:lastRow="0" w:firstColumn="1" w:lastColumn="0" w:noHBand="0" w:noVBand="1"/>
        <w:jc w:val="center"/>
      </w:tblPr>
      <w:tblGrid>
        <w:gridCol w:w="10142"/>
      </w:tblGrid>
      <w:tr>
        <w:tc>
          <w:tcPr>
            <w:tcW w:w="10142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160" w:type="dxa"/>
              <w:bottom w:w="150" w:type="dxa"/>
            </w:tcMar>
          </w:tcPr>
          <w:p>
            <w:pPr>
              <w:jc w:val="both"/>
            </w:pPr>
            <w:r>
              <w:drawing>
                <wp:anchor distT="0" distB="0" distL="114300" distR="114300" behindDoc="0" locked="0" layoutInCell="1" simplePos="0" relativeHeight="251660288" allowOverlap="1" hidden="0">
                  <wp:simplePos x="0" y="0"/>
                  <wp:positionH relativeFrom="column">
                    <wp:posOffset>4943284</wp:posOffset>
                  </wp:positionH>
                  <wp:positionV relativeFrom="paragraph">
                    <wp:posOffset>-28575</wp:posOffset>
                  </wp:positionV>
                  <wp:extent cx="1399305" cy="924787"/>
                  <wp:effectExtent l="0" t="0" r="0" b="0"/>
                  <wp:wrapNone/>
                  <wp:docPr id="1025" name="shape1025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9305" cy="924787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eastAsia="ko-KR"/>
                <w:rFonts w:ascii="맑은 고딕" w:eastAsia="맑은 고딕" w:hAnsi="맑은 고딕"/>
                <w:b/>
                <w:i w:val="0"/>
                <w:color w:val="FFFFFF"/>
                <w:sz w:val="23"/>
                <w:rtl w:val="off"/>
              </w:rPr>
              <w:t xml:space="preserve">                  </w:t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23"/>
              </w:rPr>
              <w:t>대한테크볼협회 개인정보 수집·이용·제공 동의서</w:t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23"/>
              </w:rPr>
              <w:br/>
            </w:r>
            <w:r>
              <w:rPr>
                <w:lang w:eastAsia="ko-KR"/>
                <w:rFonts w:ascii="맑은 고딕" w:eastAsia="맑은 고딕" w:hAnsi="맑은 고딕"/>
                <w:b/>
                <w:i w:val="0"/>
                <w:color w:val="FFFFFF"/>
                <w:sz w:val="23"/>
                <w:rtl w:val="off"/>
              </w:rPr>
              <w:t xml:space="preserve">              </w:t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36"/>
              </w:rPr>
              <w:t>국가대표 지도자(감독·코치) 채용용</w:t>
            </w:r>
          </w:p>
        </w:tc>
      </w:tr>
    </w:tbl>
    <w:p/>
    <w:p>
      <w:r>
        <w:rPr>
          <w:rFonts w:ascii="맑은 고딕" w:eastAsia="맑은 고딕" w:hAnsi="맑은 고딕"/>
          <w:b w:val="0"/>
          <w:i w:val="0"/>
          <w:sz w:val="21"/>
        </w:rPr>
        <w:t>대한테크볼협회는 국가대표 지도자 채용절차 진행 및 관리, 자격 및 우대사항 검증을 위하여 개인정보를 수집·이용·제공하고자 합니다.</w:t>
      </w:r>
    </w:p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1. 수집 및 이용 목적</w:t>
      </w:r>
    </w:p>
    <w:p>
      <w:pPr>
        <w:ind w:left="198"/>
        <w:spacing w:after="20"/>
      </w:pPr>
      <w:r>
        <w:rPr>
          <w:rFonts w:ascii="맑은 고딕" w:eastAsia="맑은 고딕" w:hAnsi="맑은 고딕"/>
          <w:b w:val="0"/>
          <w:i w:val="0"/>
          <w:sz w:val="20"/>
        </w:rPr>
        <w:t>• 채용절차 진행 및 관리</w:t>
      </w:r>
    </w:p>
    <w:p>
      <w:pPr>
        <w:ind w:left="198"/>
        <w:spacing w:after="20"/>
      </w:pPr>
      <w:r>
        <w:rPr>
          <w:rFonts w:ascii="맑은 고딕" w:eastAsia="맑은 고딕" w:hAnsi="맑은 고딕"/>
          <w:b w:val="0"/>
          <w:i w:val="0"/>
          <w:sz w:val="20"/>
        </w:rPr>
        <w:t>• 응시자격, 우대사항, 제출서류 및 경력 검증</w:t>
      </w:r>
    </w:p>
    <w:p>
      <w:pPr>
        <w:ind w:left="198"/>
        <w:spacing w:after="20"/>
      </w:pPr>
      <w:r>
        <w:rPr>
          <w:rFonts w:ascii="맑은 고딕" w:eastAsia="맑은 고딕" w:hAnsi="맑은 고딕"/>
          <w:b w:val="0"/>
          <w:i w:val="0"/>
          <w:sz w:val="20"/>
        </w:rPr>
        <w:t>• 합격 여부 안내 및 후속 절차 진행</w:t>
      </w:r>
    </w:p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2. 수집하는 개인정보 항목</w:t>
      </w:r>
    </w:p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3381"/>
        <w:gridCol w:w="3381"/>
        <w:gridCol w:w="3381"/>
      </w:tblGrid>
      <w:tr>
        <w:tc>
          <w:tcPr>
            <w:tcW w:w="3381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구분</w:t>
            </w:r>
          </w:p>
        </w:tc>
        <w:tc>
          <w:tcPr>
            <w:tcW w:w="3381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항목</w:t>
            </w:r>
          </w:p>
        </w:tc>
        <w:tc>
          <w:tcPr>
            <w:tcW w:w="3381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목적</w:t>
            </w:r>
          </w:p>
        </w:tc>
      </w:tr>
      <w:tr>
        <w:tc>
          <w:tcPr>
            <w:tcW w:w="158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필수정보</w:t>
            </w:r>
          </w:p>
        </w:tc>
        <w:tc>
          <w:tcPr>
            <w:tcW w:w="3969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성명, 주소, 생년월일, 연락처, 이메일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응시자 본인 확인 및 안내</w:t>
            </w:r>
          </w:p>
        </w:tc>
      </w:tr>
      <w:tr>
        <w:tc>
          <w:tcPr>
            <w:tcW w:w="158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필수정보</w:t>
            </w:r>
          </w:p>
        </w:tc>
        <w:tc>
          <w:tcPr>
            <w:tcW w:w="3969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병역, 자격증, 경력, 근무가능 여부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응시자격 및 적격성 확인</w:t>
            </w:r>
          </w:p>
        </w:tc>
      </w:tr>
      <w:tr>
        <w:tc>
          <w:tcPr>
            <w:tcW w:w="158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8"/>
              </w:rPr>
              <w:t>선택정보</w:t>
            </w:r>
          </w:p>
        </w:tc>
        <w:tc>
          <w:tcPr>
            <w:tcW w:w="3969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우대사항, 자기소개 및 직무수행계획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8"/>
              </w:rPr>
              <w:t>서류·면접심사 참고자료</w:t>
            </w:r>
          </w:p>
        </w:tc>
      </w:tr>
    </w:tbl>
    <w:p/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3. 보유 및 이용기간</w:t>
      </w:r>
    </w:p>
    <w:p>
      <w:r>
        <w:rPr>
          <w:rFonts w:ascii="맑은 고딕" w:eastAsia="맑은 고딕" w:hAnsi="맑은 고딕"/>
          <w:b w:val="0"/>
          <w:i w:val="0"/>
          <w:sz w:val="20"/>
        </w:rPr>
        <w:t>채용서류 반환 청구기간 이후 즉시 파기합니다. 단, 관계 법령 및 내부 기준에 따라 별도 보관이 필요한 경우 해당 기간 동안 보관할 수 있습니다.</w:t>
      </w:r>
    </w:p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4. 동의 거부 권리 및 불이익</w:t>
      </w:r>
    </w:p>
    <w:p>
      <w:r>
        <w:rPr>
          <w:rFonts w:ascii="맑은 고딕" w:eastAsia="맑은 고딕" w:hAnsi="맑은 고딕"/>
          <w:b w:val="0"/>
          <w:i w:val="0"/>
          <w:sz w:val="20"/>
        </w:rPr>
        <w:t>응시자는 개인정보 제공 동의를 거부할 권리가 있으나, 동의를 거부할 경우 채용심사를 정상적으로 진행할 수 없어 지원이 제한될 수 있습니다.</w:t>
      </w:r>
    </w:p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5. 동의 여부</w:t>
      </w:r>
    </w:p>
    <w:p>
      <w:pPr>
        <w:ind w:left="198"/>
        <w:spacing w:after="20"/>
      </w:pPr>
      <w:r>
        <w:rPr>
          <w:rFonts w:ascii="맑은 고딕" w:eastAsia="맑은 고딕" w:hAnsi="맑은 고딕"/>
          <w:b w:val="0"/>
          <w:i w:val="0"/>
          <w:sz w:val="20"/>
        </w:rPr>
        <w:t>• 필수적 정보 수집·이용:   □ 동의함   □ 동의하지 않음</w:t>
      </w:r>
    </w:p>
    <w:p>
      <w:pPr>
        <w:ind w:left="198"/>
        <w:spacing w:after="20"/>
      </w:pPr>
      <w:r>
        <w:rPr>
          <w:rFonts w:ascii="맑은 고딕" w:eastAsia="맑은 고딕" w:hAnsi="맑은 고딕"/>
          <w:b w:val="0"/>
          <w:i w:val="0"/>
          <w:sz w:val="20"/>
        </w:rPr>
        <w:t>• 선택적 정보 수집·이용:   □ 동의함   □ 동의하지 않음</w:t>
      </w:r>
    </w:p>
    <w:p>
      <w:r>
        <w:rPr>
          <w:rFonts w:ascii="맑은 고딕" w:eastAsia="맑은 고딕" w:hAnsi="맑은 고딕"/>
          <w:b w:val="0"/>
          <w:i w:val="0"/>
          <w:sz w:val="21"/>
        </w:rPr>
        <w:t>20   년    월    일</w:t>
      </w:r>
      <w:r>
        <w:rPr>
          <w:rFonts w:ascii="맑은 고딕" w:eastAsia="맑은 고딕" w:hAnsi="맑은 고딕"/>
          <w:b w:val="0"/>
          <w:i w:val="0"/>
          <w:sz w:val="21"/>
        </w:rPr>
        <w:br/>
      </w:r>
      <w:r>
        <w:rPr>
          <w:rFonts w:ascii="맑은 고딕" w:eastAsia="맑은 고딕" w:hAnsi="맑은 고딕"/>
          <w:b w:val="0"/>
          <w:i w:val="0"/>
          <w:sz w:val="21"/>
        </w:rPr>
        <w:t>성명                            (인)</w:t>
      </w:r>
    </w:p>
    <w:sectPr>
      <w:pgSz w:w="12240" w:h="15840"/>
      <w:pgMar w:top="850" w:right="1049" w:bottom="850" w:left="1049" w:header="340" w:footer="340" w:gutter="0"/>
      <w:cols w:space="720"/>
      <w:docGrid w:linePitch="360"/>
      <w:headerReference w:type="default" r:id="rId2"/>
      <w:footerReference w:type="defaul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notTrueType w:val="false"/>
    <w:sig w:usb0="9000002F" w:usb1="29D77CFB" w:usb2="00000012" w:usb3="00000001" w:csb0="00080001" w:csb1="00000001"/>
  </w:font>
  <w:font w:name="Courier">
    <w:panose1 w:val="02000500FFFFFFFFFFFF"/>
    <w:family w:val="auto"/>
    <w:charset w:val="00"/>
    <w:notTrueType w:val="false"/>
    <w:pitch w:val="variable"/>
    <w:sig w:usb0="00000003" w:usb1="00000000" w:usb2="00000000" w:usb3="00000000" w:csb0="00000001" w:csb1="00000000"/>
  </w:font>
  <w:font w:name="Symbol">
    <w:panose1 w:val="05050102010706020507"/>
    <w:family w:val="auto"/>
    <w:charset w:val="02"/>
    <w:notTrueType w:val="false"/>
    <w:sig w:usb0="00000001" w:usb1="00000001" w:usb2="00000001" w:usb3="00000001" w:csb0="8000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Footer"/>
      <w:jc w:val="center"/>
    </w:pPr>
    <w:r>
      <w:rPr>
        <w:rFonts w:ascii="맑은 고딕" w:eastAsia="맑은 고딕" w:hAnsi="맑은 고딕"/>
        <w:b w:val="0"/>
        <w:i w:val="0"/>
        <w:color w:val="666666"/>
        <w:sz w:val="17"/>
      </w:rPr>
      <w:t>대한테크볼협회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Header"/>
      <w:jc w:val="right"/>
    </w:pPr>
    <w:r>
      <w:rPr>
        <w:rFonts w:ascii="맑은 고딕" w:eastAsia="맑은 고딕" w:hAnsi="맑은 고딕"/>
        <w:b w:val="0"/>
        <w:i w:val="0"/>
        <w:color w:val="666666"/>
        <w:sz w:val="17"/>
      </w:rPr>
      <w:t>개인정보 수집·이용·제공 동의서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fff89"/>
    <w:multiLevelType w:val="singleLevel"/>
    <w:tmpl w:val="29761a62"/>
    <w:lvl w:ilvl="0">
      <w:start w:val="1"/>
      <w:numFmt w:val="bullet"/>
      <w:lvlText w:val=""/>
      <w:lvlJc w:val="left"/>
      <w:pStyle w:val="ListBullet"/>
      <w:pPr>
        <w:ind w:left="360" w:hanging="360"/>
        <w:tabs>
          <w:tab w:val="num" w:pos="360"/>
        </w:tabs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lvlText w:val=""/>
      <w:lvlJc w:val="left"/>
      <w:pStyle w:val="ListBullet2"/>
      <w:pPr>
        <w:ind w:left="720" w:hanging="360"/>
        <w:tabs>
          <w:tab w:val="num" w:pos="720"/>
        </w:tabs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lvlText w:val=""/>
      <w:lvlJc w:val="left"/>
      <w:pStyle w:val="ListBullet3"/>
      <w:pPr>
        <w:ind w:left="1080" w:hanging="360"/>
        <w:tabs>
          <w:tab w:val="num" w:pos="1080"/>
        </w:tabs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0a62b40"/>
    <w:lvl w:ilvl="0">
      <w:start w:val="1"/>
      <w:lvlText w:val="%1."/>
      <w:lvlJc w:val="left"/>
      <w:pStyle w:val="ListNumber"/>
      <w:pPr>
        <w:ind w:left="360" w:hanging="360"/>
        <w:tabs>
          <w:tab w:val="num" w:pos="360"/>
        </w:tabs>
      </w:pPr>
    </w:lvl>
  </w:abstractNum>
  <w:abstractNum w:abstractNumId="4">
    <w:nsid w:val="ffffff7f"/>
    <w:multiLevelType w:val="singleLevel"/>
    <w:tmpl w:val="38441652"/>
    <w:lvl w:ilvl="0">
      <w:start w:val="1"/>
      <w:lvlText w:val="%1."/>
      <w:lvlJc w:val="left"/>
      <w:pStyle w:val="ListNumber2"/>
      <w:pPr>
        <w:ind w:left="720" w:hanging="360"/>
        <w:tabs>
          <w:tab w:val="num" w:pos="720"/>
        </w:tabs>
      </w:pPr>
    </w:lvl>
  </w:abstractNum>
  <w:abstractNum w:abstractNumId="5">
    <w:nsid w:val="ffffff7e"/>
    <w:multiLevelType w:val="singleLevel"/>
    <w:tmpl w:val="fb12693a"/>
    <w:lvl w:ilvl="0">
      <w:start w:val="1"/>
      <w:lvlText w:val="%1."/>
      <w:lvlJc w:val="left"/>
      <w:pStyle w:val="ListNumber3"/>
      <w:pPr>
        <w:ind w:left="1080" w:hanging="360"/>
        <w:tabs>
          <w:tab w:val="num" w:pos="108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val="bestFit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ja-JP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57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3" w:qFormat="1"/>
    <w:lsdException w:name="Title" w:semiHidden="0" w:uiPriority="16" w:unhideWhenUsed="0" w:qFormat="1"/>
    <w:lsdException w:name="Default Paragraph Font" w:uiPriority="1"/>
    <w:lsdException w:name="Subtitle" w:semiHidden="0" w:uiPriority="17" w:unhideWhenUsed="0" w:qFormat="1"/>
    <w:lsdException w:name="Strong" w:semiHidden="0" w:uiPriority="34" w:unhideWhenUsed="0" w:qFormat="1"/>
    <w:lsdException w:name="Emphasis" w:semiHidden="0" w:uiPriority="32" w:unhideWhenUsed="0" w:qFormat="1"/>
    <w:lsdException w:name="Table Grid" w:semiHidden="0" w:uiPriority="8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96" w:unhideWhenUsed="0"/>
    <w:lsdException w:name="Light List" w:semiHidden="0" w:uiPriority="97" w:unhideWhenUsed="0"/>
    <w:lsdException w:name="Light Grid" w:semiHidden="0" w:uiPriority="98" w:unhideWhenUsed="0"/>
    <w:lsdException w:name="Medium Shading 1" w:semiHidden="0" w:uiPriority="99" w:unhideWhenUsed="0"/>
    <w:lsdException w:name="Medium Shading 2" w:semiHidden="0" w:uiPriority="100" w:unhideWhenUsed="0"/>
    <w:lsdException w:name="Medium List 1" w:semiHidden="0" w:uiPriority="101" w:unhideWhenUsed="0"/>
    <w:lsdException w:name="Medium List 2" w:semiHidden="0" w:uiPriority="102" w:unhideWhenUsed="0"/>
    <w:lsdException w:name="Medium Grid 1" w:semiHidden="0" w:uiPriority="103" w:unhideWhenUsed="0"/>
    <w:lsdException w:name="Medium Grid 2" w:semiHidden="0" w:uiPriority="104" w:unhideWhenUsed="0"/>
    <w:lsdException w:name="Medium Grid 3" w:semiHidden="0" w:uiPriority="105" w:unhideWhenUsed="0"/>
    <w:lsdException w:name="Dark List" w:semiHidden="0" w:uiPriority="112" w:unhideWhenUsed="0"/>
    <w:lsdException w:name="Colorful Shading" w:semiHidden="0" w:uiPriority="113" w:unhideWhenUsed="0"/>
    <w:lsdException w:name="Colorful List" w:semiHidden="0" w:uiPriority="114" w:unhideWhenUsed="0"/>
    <w:lsdException w:name="Colorful Grid" w:semiHidden="0" w:uiPriority="115" w:unhideWhenUsed="0"/>
    <w:lsdException w:name="Light Shading Accent 1" w:semiHidden="0" w:uiPriority="96" w:unhideWhenUsed="0"/>
    <w:lsdException w:name="Light List Accent 1" w:semiHidden="0" w:uiPriority="97" w:unhideWhenUsed="0"/>
    <w:lsdException w:name="Light Grid Accent 1" w:semiHidden="0" w:uiPriority="98" w:unhideWhenUsed="0"/>
    <w:lsdException w:name="Medium Shading 1 Accent 1" w:semiHidden="0" w:uiPriority="99" w:unhideWhenUsed="0"/>
    <w:lsdException w:name="Medium Shading 2 Accent 1" w:semiHidden="0" w:uiPriority="100" w:unhideWhenUsed="0"/>
    <w:lsdException w:name="Medium List 1 Accent 1" w:semiHidden="0" w:uiPriority="101" w:unhideWhenUsed="0"/>
    <w:lsdException w:name="Revision" w:unhideWhenUsed="0"/>
    <w:lsdException w:name="List Paragraph" w:semiHidden="0" w:uiPriority="52" w:unhideWhenUsed="0" w:qFormat="1"/>
    <w:lsdException w:name="Quote" w:semiHidden="0" w:uiPriority="41" w:unhideWhenUsed="0" w:qFormat="1"/>
    <w:lsdException w:name="Intense Quote" w:semiHidden="0" w:uiPriority="48" w:unhideWhenUsed="0" w:qFormat="1"/>
    <w:lsdException w:name="Medium List 2 Accent 1" w:semiHidden="0" w:uiPriority="102" w:unhideWhenUsed="0"/>
    <w:lsdException w:name="Medium Grid 1 Accent 1" w:semiHidden="0" w:uiPriority="103" w:unhideWhenUsed="0"/>
    <w:lsdException w:name="Medium Grid 2 Accent 1" w:semiHidden="0" w:uiPriority="104" w:unhideWhenUsed="0"/>
    <w:lsdException w:name="Medium Grid 3 Accent 1" w:semiHidden="0" w:uiPriority="105" w:unhideWhenUsed="0"/>
    <w:lsdException w:name="Dark List Accent 1" w:semiHidden="0" w:uiPriority="112" w:unhideWhenUsed="0"/>
    <w:lsdException w:name="Colorful Shading Accent 1" w:semiHidden="0" w:uiPriority="113" w:unhideWhenUsed="0"/>
    <w:lsdException w:name="Colorful List Accent 1" w:semiHidden="0" w:uiPriority="114" w:unhideWhenUsed="0"/>
    <w:lsdException w:name="Colorful Grid Accent 1" w:semiHidden="0" w:uiPriority="115" w:unhideWhenUsed="0"/>
    <w:lsdException w:name="Light Shading Accent 2" w:semiHidden="0" w:uiPriority="96" w:unhideWhenUsed="0"/>
    <w:lsdException w:name="Light List Accent 2" w:semiHidden="0" w:uiPriority="97" w:unhideWhenUsed="0"/>
    <w:lsdException w:name="Light Grid Accent 2" w:semiHidden="0" w:uiPriority="98" w:unhideWhenUsed="0"/>
    <w:lsdException w:name="Medium Shading 1 Accent 2" w:semiHidden="0" w:uiPriority="99" w:unhideWhenUsed="0"/>
    <w:lsdException w:name="Medium Shading 2 Accent 2" w:semiHidden="0" w:uiPriority="100" w:unhideWhenUsed="0"/>
    <w:lsdException w:name="Medium List 1 Accent 2" w:semiHidden="0" w:uiPriority="101" w:unhideWhenUsed="0"/>
    <w:lsdException w:name="Medium List 2 Accent 2" w:semiHidden="0" w:uiPriority="102" w:unhideWhenUsed="0"/>
    <w:lsdException w:name="Medium Grid 1 Accent 2" w:semiHidden="0" w:uiPriority="103" w:unhideWhenUsed="0"/>
    <w:lsdException w:name="Medium Grid 2 Accent 2" w:semiHidden="0" w:uiPriority="104" w:unhideWhenUsed="0"/>
    <w:lsdException w:name="Medium Grid 3 Accent 2" w:semiHidden="0" w:uiPriority="105" w:unhideWhenUsed="0"/>
    <w:lsdException w:name="Dark List Accent 2" w:semiHidden="0" w:uiPriority="112" w:unhideWhenUsed="0"/>
    <w:lsdException w:name="Colorful Shading Accent 2" w:semiHidden="0" w:uiPriority="113" w:unhideWhenUsed="0"/>
    <w:lsdException w:name="Colorful List Accent 2" w:semiHidden="0" w:uiPriority="114" w:unhideWhenUsed="0"/>
    <w:lsdException w:name="Colorful Grid Accent 2" w:semiHidden="0" w:uiPriority="115" w:unhideWhenUsed="0"/>
    <w:lsdException w:name="Light Shading Accent 3" w:semiHidden="0" w:uiPriority="96" w:unhideWhenUsed="0"/>
    <w:lsdException w:name="Light List Accent 3" w:semiHidden="0" w:uiPriority="97" w:unhideWhenUsed="0"/>
    <w:lsdException w:name="Light Grid Accent 3" w:semiHidden="0" w:uiPriority="98" w:unhideWhenUsed="0"/>
    <w:lsdException w:name="Medium Shading 1 Accent 3" w:semiHidden="0" w:uiPriority="99" w:unhideWhenUsed="0"/>
    <w:lsdException w:name="Medium Shading 2 Accent 3" w:semiHidden="0" w:uiPriority="100" w:unhideWhenUsed="0"/>
    <w:lsdException w:name="Medium List 1 Accent 3" w:semiHidden="0" w:uiPriority="101" w:unhideWhenUsed="0"/>
    <w:lsdException w:name="Medium List 2 Accent 3" w:semiHidden="0" w:uiPriority="102" w:unhideWhenUsed="0"/>
    <w:lsdException w:name="Medium Grid 1 Accent 3" w:semiHidden="0" w:uiPriority="103" w:unhideWhenUsed="0"/>
    <w:lsdException w:name="Medium Grid 2 Accent 3" w:semiHidden="0" w:uiPriority="104" w:unhideWhenUsed="0"/>
    <w:lsdException w:name="Medium Grid 3 Accent 3" w:semiHidden="0" w:uiPriority="105" w:unhideWhenUsed="0"/>
    <w:lsdException w:name="Dark List Accent 3" w:semiHidden="0" w:uiPriority="112" w:unhideWhenUsed="0"/>
    <w:lsdException w:name="Colorful Shading Accent 3" w:semiHidden="0" w:uiPriority="113" w:unhideWhenUsed="0"/>
    <w:lsdException w:name="Colorful List Accent 3" w:semiHidden="0" w:uiPriority="114" w:unhideWhenUsed="0"/>
    <w:lsdException w:name="Colorful Grid Accent 3" w:semiHidden="0" w:uiPriority="115" w:unhideWhenUsed="0"/>
    <w:lsdException w:name="Light Shading Accent 4" w:semiHidden="0" w:uiPriority="96" w:unhideWhenUsed="0"/>
    <w:lsdException w:name="Light List Accent 4" w:semiHidden="0" w:uiPriority="97" w:unhideWhenUsed="0"/>
    <w:lsdException w:name="Light Grid Accent 4" w:semiHidden="0" w:uiPriority="98" w:unhideWhenUsed="0"/>
    <w:lsdException w:name="Medium Shading 1 Accent 4" w:semiHidden="0" w:uiPriority="99" w:unhideWhenUsed="0"/>
    <w:lsdException w:name="Medium Shading 2 Accent 4" w:semiHidden="0" w:uiPriority="100" w:unhideWhenUsed="0"/>
    <w:lsdException w:name="Medium List 1 Accent 4" w:semiHidden="0" w:uiPriority="101" w:unhideWhenUsed="0"/>
    <w:lsdException w:name="Medium List 2 Accent 4" w:semiHidden="0" w:uiPriority="102" w:unhideWhenUsed="0"/>
    <w:lsdException w:name="Medium Grid 1 Accent 4" w:semiHidden="0" w:uiPriority="103" w:unhideWhenUsed="0"/>
    <w:lsdException w:name="Medium Grid 2 Accent 4" w:semiHidden="0" w:uiPriority="104" w:unhideWhenUsed="0"/>
    <w:lsdException w:name="Medium Grid 3 Accent 4" w:semiHidden="0" w:uiPriority="105" w:unhideWhenUsed="0"/>
    <w:lsdException w:name="Dark List Accent 4" w:semiHidden="0" w:uiPriority="112" w:unhideWhenUsed="0"/>
    <w:lsdException w:name="Colorful Shading Accent 4" w:semiHidden="0" w:uiPriority="113" w:unhideWhenUsed="0"/>
    <w:lsdException w:name="Colorful List Accent 4" w:semiHidden="0" w:uiPriority="114" w:unhideWhenUsed="0"/>
    <w:lsdException w:name="Colorful Grid Accent 4" w:semiHidden="0" w:uiPriority="115" w:unhideWhenUsed="0"/>
    <w:lsdException w:name="Light Shading Accent 5" w:semiHidden="0" w:uiPriority="96" w:unhideWhenUsed="0"/>
    <w:lsdException w:name="Light List Accent 5" w:semiHidden="0" w:uiPriority="97" w:unhideWhenUsed="0"/>
    <w:lsdException w:name="Light Grid Accent 5" w:semiHidden="0" w:uiPriority="98" w:unhideWhenUsed="0"/>
    <w:lsdException w:name="Medium Shading 1 Accent 5" w:semiHidden="0" w:uiPriority="99" w:unhideWhenUsed="0"/>
    <w:lsdException w:name="Medium Shading 2 Accent 5" w:semiHidden="0" w:uiPriority="100" w:unhideWhenUsed="0"/>
    <w:lsdException w:name="Medium List 1 Accent 5" w:semiHidden="0" w:uiPriority="101" w:unhideWhenUsed="0"/>
    <w:lsdException w:name="Medium List 2 Accent 5" w:semiHidden="0" w:uiPriority="102" w:unhideWhenUsed="0"/>
    <w:lsdException w:name="Medium Grid 1 Accent 5" w:semiHidden="0" w:uiPriority="103" w:unhideWhenUsed="0"/>
    <w:lsdException w:name="Medium Grid 2 Accent 5" w:semiHidden="0" w:uiPriority="104" w:unhideWhenUsed="0"/>
    <w:lsdException w:name="Medium Grid 3 Accent 5" w:semiHidden="0" w:uiPriority="105" w:unhideWhenUsed="0"/>
    <w:lsdException w:name="Dark List Accent 5" w:semiHidden="0" w:uiPriority="112" w:unhideWhenUsed="0"/>
    <w:lsdException w:name="Colorful Shading Accent 5" w:semiHidden="0" w:uiPriority="113" w:unhideWhenUsed="0"/>
    <w:lsdException w:name="Colorful List Accent 5" w:semiHidden="0" w:uiPriority="114" w:unhideWhenUsed="0"/>
    <w:lsdException w:name="Colorful Grid Accent 5" w:semiHidden="0" w:uiPriority="115" w:unhideWhenUsed="0"/>
    <w:lsdException w:name="Light Shading Accent 6" w:semiHidden="0" w:uiPriority="96" w:unhideWhenUsed="0"/>
    <w:lsdException w:name="Light List Accent 6" w:semiHidden="0" w:uiPriority="97" w:unhideWhenUsed="0"/>
    <w:lsdException w:name="Light Grid Accent 6" w:semiHidden="0" w:uiPriority="98" w:unhideWhenUsed="0"/>
    <w:lsdException w:name="Medium Shading 1 Accent 6" w:semiHidden="0" w:uiPriority="99" w:unhideWhenUsed="0"/>
    <w:lsdException w:name="Medium Shading 2 Accent 6" w:semiHidden="0" w:uiPriority="100" w:unhideWhenUsed="0"/>
    <w:lsdException w:name="Medium List 1 Accent 6" w:semiHidden="0" w:uiPriority="101" w:unhideWhenUsed="0"/>
    <w:lsdException w:name="Medium List 2 Accent 6" w:semiHidden="0" w:uiPriority="102" w:unhideWhenUsed="0"/>
    <w:lsdException w:name="Medium Grid 1 Accent 6" w:semiHidden="0" w:uiPriority="103" w:unhideWhenUsed="0"/>
    <w:lsdException w:name="Medium Grid 2 Accent 6" w:semiHidden="0" w:uiPriority="104" w:unhideWhenUsed="0"/>
    <w:lsdException w:name="Medium Grid 3 Accent 6" w:semiHidden="0" w:uiPriority="105" w:unhideWhenUsed="0"/>
    <w:lsdException w:name="Dark List Accent 6" w:semiHidden="0" w:uiPriority="112" w:unhideWhenUsed="0"/>
    <w:lsdException w:name="Colorful Shading Accent 6" w:semiHidden="0" w:uiPriority="113" w:unhideWhenUsed="0"/>
    <w:lsdException w:name="Colorful List Accent 6" w:semiHidden="0" w:uiPriority="114" w:unhideWhenUsed="0"/>
    <w:lsdException w:name="Colorful Grid Accent 6" w:semiHidden="0" w:uiPriority="115" w:unhideWhenUsed="0"/>
    <w:lsdException w:name="Subtle Emphasis" w:semiHidden="0" w:uiPriority="25" w:unhideWhenUsed="0" w:qFormat="1"/>
    <w:lsdException w:name="Intense Emphasis" w:semiHidden="0" w:uiPriority="33" w:unhideWhenUsed="0" w:qFormat="1"/>
    <w:lsdException w:name="Subtle Reference" w:semiHidden="0" w:uiPriority="49" w:unhideWhenUsed="0" w:qFormat="1"/>
    <w:lsdException w:name="Intense Reference" w:semiHidden="0" w:uiPriority="50" w:unhideWhenUsed="0" w:qFormat="1"/>
    <w:lsdException w:name="Book Title" w:semiHidden="0" w:uiPriority="51" w:unhideWhenUsed="0" w:qFormat="1"/>
    <w:lsdException w:name="Bibliography" w:uiPriority="55"/>
    <w:lsdException w:name="TOC Heading" w:uiPriority="57" w:qFormat="1"/>
  </w:latentStyles>
  <w:style w:type="paragraph" w:default="1" w:styleId="Normal">
    <w:name w:val="Normal"/>
    <w:qFormat/>
    <w:rPr>
      <w:rFonts w:ascii="맑은 고딕" w:eastAsia="맑은 고딕" w:hAnsi="맑은 고딕"/>
      <w:sz w:val="20"/>
    </w:rPr>
  </w:style>
  <w:style w:type="paragraph" w:customStyle="1" w:styleId="Header">
    <w:name w:val="header"/>
    <w:uiPriority w:val="99"/>
    <w:basedOn w:val="Normal"/>
    <w:link w:val="Head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uiPriority w:val="99"/>
    <w:basedOn w:val="DefaultParagraphFont"/>
    <w:link w:val="Header"/>
  </w:style>
  <w:style w:type="paragraph" w:customStyle="1" w:styleId="Footer">
    <w:name w:val="footer"/>
    <w:uiPriority w:val="99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uiPriority w:val="99"/>
    <w:basedOn w:val="DefaultParagraphFont"/>
    <w:link w:val="Footer"/>
  </w:style>
  <w:style w:type="paragraph" w:styleId="Heading1">
    <w:name w:val="heading 1"/>
    <w:uiPriority w:val="9"/>
    <w:basedOn w:val="Normal"/>
    <w:next w:val="Normal"/>
    <w:link w:val="Heading1Char"/>
    <w:qFormat/>
    <w:pPr>
      <w:keepNext/>
      <w:keepLines/>
      <w:outlineLvl w:val="0"/>
      <w:spacing w:after="0" w:before="480"/>
    </w:pPr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paragraph" w:styleId="Heading2">
    <w:name w:val="heading 2"/>
    <w:uiPriority w:val="9"/>
    <w:basedOn w:val="Normal"/>
    <w:next w:val="Normal"/>
    <w:link w:val="Heading2Char"/>
    <w:qFormat/>
    <w:unhideWhenUsed/>
    <w:pPr>
      <w:keepNext/>
      <w:keepLines/>
      <w:outlineLvl w:val="1"/>
      <w:spacing w:after="0" w:before="20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Heading3">
    <w:name w:val="heading 3"/>
    <w:uiPriority w:val="9"/>
    <w:basedOn w:val="Normal"/>
    <w:next w:val="Normal"/>
    <w:link w:val="Heading3Char"/>
    <w:qFormat/>
    <w:unhideWhenUsed/>
    <w:pPr>
      <w:keepNext/>
      <w:keepLines/>
      <w:outlineLvl w:val="2"/>
      <w:spacing w:after="0" w:before="200"/>
    </w:pPr>
    <w:rPr>
      <w:rFonts w:asciiTheme="majorHAnsi" w:eastAsiaTheme="majorEastAsia" w:hAnsiTheme="majorHAnsi" w:cstheme="majorBidi"/>
      <w:b/>
      <w:bCs/>
      <w:color w:val="4F81BD"/>
    </w:rPr>
  </w:style>
  <w:style w:type="paragraph" w:styleId="Heading4">
    <w:name w:val="heading 4"/>
    <w:uiPriority w:val="9"/>
    <w:basedOn w:val="Normal"/>
    <w:next w:val="Normal"/>
    <w:link w:val="Heading4Char"/>
    <w:qFormat/>
    <w:semiHidden/>
    <w:unhideWhenUsed/>
    <w:pPr>
      <w:keepNext/>
      <w:keepLines/>
      <w:outlineLvl w:val="3"/>
      <w:spacing w:after="0" w:before="20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uiPriority w:val="9"/>
    <w:basedOn w:val="Normal"/>
    <w:next w:val="Normal"/>
    <w:link w:val="Heading5Char"/>
    <w:qFormat/>
    <w:semiHidden/>
    <w:unhideWhenUsed/>
    <w:pPr>
      <w:keepNext/>
      <w:keepLines/>
      <w:outlineLvl w:val="4"/>
      <w:spacing w:after="0" w:before="200"/>
    </w:pPr>
    <w:rPr>
      <w:rFonts w:asciiTheme="majorHAnsi" w:eastAsiaTheme="majorEastAsia" w:hAnsiTheme="majorHAnsi" w:cstheme="majorBidi"/>
      <w:color w:val="244061"/>
    </w:rPr>
  </w:style>
  <w:style w:type="paragraph" w:styleId="Heading6">
    <w:name w:val="heading 6"/>
    <w:uiPriority w:val="9"/>
    <w:basedOn w:val="Normal"/>
    <w:next w:val="Normal"/>
    <w:link w:val="Heading6Char"/>
    <w:qFormat/>
    <w:semiHidden/>
    <w:unhideWhenUsed/>
    <w:pPr>
      <w:keepNext/>
      <w:keepLines/>
      <w:outlineLvl w:val="5"/>
      <w:spacing w:after="0" w:before="200"/>
    </w:pPr>
    <w:rPr>
      <w:rFonts w:asciiTheme="majorHAnsi" w:eastAsiaTheme="majorEastAsia" w:hAnsiTheme="majorHAnsi" w:cstheme="majorBidi"/>
      <w:i/>
      <w:iCs/>
      <w:color w:val="244061"/>
    </w:rPr>
  </w:style>
  <w:style w:type="paragraph" w:styleId="Heading7">
    <w:name w:val="heading 7"/>
    <w:uiPriority w:val="9"/>
    <w:basedOn w:val="Normal"/>
    <w:next w:val="Normal"/>
    <w:link w:val="Heading7Char"/>
    <w:qFormat/>
    <w:semiHidden/>
    <w:unhideWhenUsed/>
    <w:pPr>
      <w:keepNext/>
      <w:keepLines/>
      <w:outlineLvl w:val="6"/>
      <w:spacing w:after="0" w:before="200"/>
    </w:pPr>
    <w:rPr>
      <w:rFonts w:asciiTheme="majorHAnsi" w:eastAsiaTheme="majorEastAsia" w:hAnsiTheme="majorHAnsi" w:cstheme="majorBidi"/>
      <w:i/>
      <w:iCs/>
      <w:color w:val="3F3F3F"/>
    </w:rPr>
  </w:style>
  <w:style w:type="paragraph" w:styleId="Heading8">
    <w:name w:val="heading 8"/>
    <w:uiPriority w:val="9"/>
    <w:basedOn w:val="Normal"/>
    <w:next w:val="Normal"/>
    <w:link w:val="Heading8Char"/>
    <w:qFormat/>
    <w:semiHidden/>
    <w:unhideWhenUsed/>
    <w:pPr>
      <w:keepNext/>
      <w:keepLines/>
      <w:outlineLvl w:val="7"/>
      <w:spacing w:after="0" w:before="200"/>
    </w:pPr>
    <w:rPr>
      <w:rFonts w:asciiTheme="majorHAnsi" w:eastAsiaTheme="majorEastAsia" w:hAnsiTheme="majorHAnsi" w:cstheme="majorBidi"/>
      <w:color w:val="4F81BD"/>
      <w:sz w:val="20"/>
      <w:szCs w:val="20"/>
    </w:rPr>
  </w:style>
  <w:style w:type="paragraph" w:styleId="Heading9">
    <w:name w:val="heading 9"/>
    <w:uiPriority w:val="9"/>
    <w:basedOn w:val="Normal"/>
    <w:next w:val="Normal"/>
    <w:link w:val="Heading9Char"/>
    <w:qFormat/>
    <w:semiHidden/>
    <w:unhideWhenUsed/>
    <w:pPr>
      <w:keepNext/>
      <w:keepLines/>
      <w:outlineLvl w:val="8"/>
      <w:spacing w:after="0" w:before="200"/>
    </w:pPr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basedOn w:val="DefaultParagraphFont"/>
    <w:link w:val="Heading1"/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character" w:customStyle="1" w:styleId="Heading2Char">
    <w:name w:val="Heading 2 Char"/>
    <w:uiPriority w:val="9"/>
    <w:basedOn w:val="DefaultParagraphFont"/>
    <w:link w:val="Heading2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uiPriority w:val="9"/>
    <w:basedOn w:val="DefaultParagraphFont"/>
    <w:link w:val="Heading3"/>
    <w:rPr>
      <w:rFonts w:asciiTheme="majorHAnsi" w:eastAsiaTheme="majorEastAsia" w:hAnsiTheme="majorHAnsi" w:cstheme="majorBidi"/>
      <w:b/>
      <w:bCs/>
      <w:color w:val="4F81BD"/>
    </w:rPr>
  </w:style>
  <w:style w:type="paragraph" w:styleId="Title">
    <w:name w:val="Title"/>
    <w:uiPriority w:val="10"/>
    <w:basedOn w:val="Normal"/>
    <w:next w:val="Normal"/>
    <w:link w:val="TitleChar"/>
    <w:qFormat/>
    <w:pPr>
      <w:contextualSpacing/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character" w:customStyle="1" w:styleId="TitleChar">
    <w:name w:val="Title Char"/>
    <w:uiPriority w:val="10"/>
    <w:basedOn w:val="DefaultParagraphFont"/>
    <w:link w:val="Title"/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paragraph" w:styleId="Subtitle">
    <w:name w:val="Subtitle"/>
    <w:uiPriority w:val="11"/>
    <w:basedOn w:val="Normal"/>
    <w:next w:val="Normal"/>
    <w:link w:val="SubtitleChar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character" w:customStyle="1" w:styleId="SubtitleChar">
    <w:name w:val="Subtitle Char"/>
    <w:uiPriority w:val="11"/>
    <w:basedOn w:val="DefaultParagraphFont"/>
    <w:link w:val="Subtitle"/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paragraph" w:styleId="ListParagraph">
    <w:name w:val="List Paragraph"/>
    <w:uiPriority w:val="34"/>
    <w:basedOn w:val="Normal"/>
    <w:qFormat/>
    <w:pPr>
      <w:ind w:left="720"/>
      <w:contextualSpacing/>
    </w:pPr>
  </w:style>
  <w:style w:type="paragraph" w:customStyle="1" w:styleId="BodyText">
    <w:name w:val="Body Text"/>
    <w:uiPriority w:val="99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uiPriority w:val="99"/>
    <w:basedOn w:val="DefaultParagraphFont"/>
    <w:link w:val="BodyText"/>
  </w:style>
  <w:style w:type="paragraph" w:customStyle="1" w:styleId="BodyText2">
    <w:name w:val="Body Text 2"/>
    <w:uiPriority w:val="99"/>
    <w:basedOn w:val="Normal"/>
    <w:link w:val="BodyText2Char"/>
    <w:unhideWhenUsed/>
    <w:pPr>
      <w:spacing w:after="120" w:line="480" w:lineRule="auto"/>
    </w:pPr>
  </w:style>
  <w:style w:type="character" w:customStyle="1" w:styleId="BodyText2Char">
    <w:name w:val="Body Text 2 Char"/>
    <w:uiPriority w:val="99"/>
    <w:basedOn w:val="DefaultParagraphFont"/>
    <w:link w:val="BodyText2"/>
  </w:style>
  <w:style w:type="paragraph" w:customStyle="1" w:styleId="BodyText3">
    <w:name w:val="Body Text 3"/>
    <w:uiPriority w:val="99"/>
    <w:basedOn w:val="Normal"/>
    <w:link w:val="BodyText3Char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uiPriority w:val="99"/>
    <w:basedOn w:val="DefaultParagraphFont"/>
    <w:link w:val="BodyText3"/>
    <w:rPr>
      <w:sz w:val="16"/>
      <w:szCs w:val="16"/>
    </w:rPr>
  </w:style>
  <w:style w:type="paragraph" w:customStyle="1" w:styleId="List">
    <w:name w:val="List"/>
    <w:uiPriority w:val="99"/>
    <w:basedOn w:val="Normal"/>
    <w:unhideWhenUsed/>
    <w:pPr>
      <w:ind w:left="360" w:hanging="360"/>
      <w:contextualSpacing/>
    </w:pPr>
  </w:style>
  <w:style w:type="paragraph" w:customStyle="1" w:styleId="List2">
    <w:name w:val="List 2"/>
    <w:uiPriority w:val="99"/>
    <w:basedOn w:val="Normal"/>
    <w:unhideWhenUsed/>
    <w:pPr>
      <w:ind w:left="720" w:hanging="360"/>
      <w:contextualSpacing/>
    </w:pPr>
  </w:style>
  <w:style w:type="paragraph" w:customStyle="1" w:styleId="List3">
    <w:name w:val="List 3"/>
    <w:uiPriority w:val="99"/>
    <w:basedOn w:val="Normal"/>
    <w:unhideWhenUsed/>
    <w:pPr>
      <w:ind w:left="1080" w:hanging="360"/>
      <w:contextualSpacing/>
    </w:pPr>
  </w:style>
  <w:style w:type="paragraph" w:customStyle="1" w:styleId="ListBullet">
    <w:name w:val="List Bullet"/>
    <w:uiPriority w:val="99"/>
    <w:basedOn w:val="Normal"/>
    <w:unhideWhenUsed/>
    <w:pPr>
      <w:contextualSpacing/>
      <w:numPr>
        <w:numId w:val="1"/>
      </w:numPr>
    </w:pPr>
  </w:style>
  <w:style w:type="paragraph" w:customStyle="1" w:styleId="ListBullet2">
    <w:name w:val="List Bullet 2"/>
    <w:uiPriority w:val="99"/>
    <w:basedOn w:val="Normal"/>
    <w:unhideWhenUsed/>
    <w:pPr>
      <w:contextualSpacing/>
      <w:numPr>
        <w:numId w:val="2"/>
      </w:numPr>
    </w:pPr>
  </w:style>
  <w:style w:type="paragraph" w:customStyle="1" w:styleId="ListBullet3">
    <w:name w:val="List Bullet 3"/>
    <w:uiPriority w:val="99"/>
    <w:basedOn w:val="Normal"/>
    <w:unhideWhenUsed/>
    <w:pPr>
      <w:contextualSpacing/>
      <w:numPr>
        <w:numId w:val="3"/>
      </w:numPr>
    </w:pPr>
  </w:style>
  <w:style w:type="paragraph" w:customStyle="1" w:styleId="ListNumber">
    <w:name w:val="List Number"/>
    <w:uiPriority w:val="99"/>
    <w:basedOn w:val="Normal"/>
    <w:unhideWhenUsed/>
    <w:pPr>
      <w:contextualSpacing/>
      <w:numPr>
        <w:numId w:val="4"/>
      </w:numPr>
    </w:pPr>
  </w:style>
  <w:style w:type="paragraph" w:customStyle="1" w:styleId="ListNumber2">
    <w:name w:val="List Number 2"/>
    <w:uiPriority w:val="99"/>
    <w:basedOn w:val="Normal"/>
    <w:unhideWhenUsed/>
    <w:pPr>
      <w:contextualSpacing/>
      <w:numPr>
        <w:numId w:val="5"/>
      </w:numPr>
    </w:pPr>
  </w:style>
  <w:style w:type="paragraph" w:customStyle="1" w:styleId="ListNumber3">
    <w:name w:val="List Number 3"/>
    <w:uiPriority w:val="99"/>
    <w:basedOn w:val="Normal"/>
    <w:unhideWhenUsed/>
    <w:pPr>
      <w:contextualSpacing/>
      <w:numPr>
        <w:numId w:val="6"/>
      </w:numPr>
    </w:pPr>
  </w:style>
  <w:style w:type="paragraph" w:customStyle="1" w:styleId="ListContinue">
    <w:name w:val="List Continue"/>
    <w:uiPriority w:val="99"/>
    <w:basedOn w:val="Normal"/>
    <w:unhideWhenUsed/>
    <w:pPr>
      <w:ind w:left="360"/>
      <w:contextualSpacing/>
      <w:spacing w:after="120"/>
    </w:pPr>
  </w:style>
  <w:style w:type="paragraph" w:customStyle="1" w:styleId="ListContinue2">
    <w:name w:val="List Continue 2"/>
    <w:uiPriority w:val="99"/>
    <w:basedOn w:val="Normal"/>
    <w:unhideWhenUsed/>
    <w:pPr>
      <w:ind w:left="720"/>
      <w:contextualSpacing/>
      <w:spacing w:after="120"/>
    </w:pPr>
  </w:style>
  <w:style w:type="paragraph" w:customStyle="1" w:styleId="ListContinue3">
    <w:name w:val="List Continue 3"/>
    <w:uiPriority w:val="99"/>
    <w:basedOn w:val="Normal"/>
    <w:unhideWhenUsed/>
    <w:pPr>
      <w:ind w:left="1080"/>
      <w:contextualSpacing/>
      <w:spacing w:after="120"/>
    </w:pPr>
  </w:style>
  <w:style w:type="paragraph" w:customStyle="1" w:styleId="MacroText">
    <w:name w:val="macro"/>
    <w:uiPriority w:val="99"/>
    <w:link w:val="MacroTextChar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uiPriority w:val="99"/>
    <w:basedOn w:val="DefaultParagraphFont"/>
    <w:link w:val="MacroText"/>
    <w:rPr>
      <w:rFonts w:ascii="Courier" w:hAnsi="Courier"/>
      <w:sz w:val="20"/>
      <w:szCs w:val="20"/>
    </w:rPr>
  </w:style>
  <w:style w:type="paragraph" w:styleId="Quote">
    <w:name w:val="Quote"/>
    <w:uiPriority w:val="29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uiPriority w:val="29"/>
    <w:basedOn w:val="DefaultParagraphFont"/>
    <w:link w:val="Quote"/>
    <w:rPr>
      <w:i/>
      <w:iCs/>
      <w:color w:val="000000"/>
    </w:rPr>
  </w:style>
  <w:style w:type="character" w:customStyle="1" w:styleId="Heading4Char">
    <w:name w:val="Heading 4 Char"/>
    <w:uiPriority w:val="9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uiPriority w:val="9"/>
    <w:basedOn w:val="DefaultParagraphFont"/>
    <w:link w:val="Heading5"/>
    <w:semiHidden/>
    <w:rPr>
      <w:rFonts w:asciiTheme="majorHAnsi" w:eastAsiaTheme="majorEastAsia" w:hAnsiTheme="majorHAnsi" w:cstheme="majorBidi"/>
      <w:color w:val="244061"/>
    </w:rPr>
  </w:style>
  <w:style w:type="character" w:customStyle="1" w:styleId="Heading6Char">
    <w:name w:val="Heading 6 Char"/>
    <w:uiPriority w:val="9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244061"/>
    </w:rPr>
  </w:style>
  <w:style w:type="character" w:customStyle="1" w:styleId="Heading7Char">
    <w:name w:val="Heading 7 Char"/>
    <w:uiPriority w:val="9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3F3F3F"/>
    </w:rPr>
  </w:style>
  <w:style w:type="character" w:customStyle="1" w:styleId="Heading8Char">
    <w:name w:val="Heading 8 Char"/>
    <w:uiPriority w:val="9"/>
    <w:basedOn w:val="DefaultParagraphFont"/>
    <w:link w:val="Heading8"/>
    <w:semiHidden/>
    <w:rPr>
      <w:rFonts w:asciiTheme="majorHAnsi" w:eastAsiaTheme="majorEastAsia" w:hAnsiTheme="majorHAnsi" w:cstheme="majorBidi"/>
      <w:color w:val="4F81BD"/>
      <w:sz w:val="20"/>
      <w:szCs w:val="20"/>
    </w:rPr>
  </w:style>
  <w:style w:type="character" w:customStyle="1" w:styleId="Heading9Char">
    <w:name w:val="Heading 9 Char"/>
    <w:uiPriority w:val="9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paragraph" w:styleId="Caption">
    <w:name w:val="caption"/>
    <w:uiPriority w:val="35"/>
    <w:basedOn w:val="Normal"/>
    <w:next w:val="Normal"/>
    <w:qFormat/>
    <w:semiHidden/>
    <w:unhideWhenUsed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uiPriority w:val="22"/>
    <w:basedOn w:val="DefaultParagraphFont"/>
    <w:qFormat/>
    <w:rPr>
      <w:b/>
      <w:bCs/>
    </w:rPr>
  </w:style>
  <w:style w:type="character" w:styleId="Emphasis">
    <w:name w:val="Emphasis"/>
    <w:uiPriority w:val="20"/>
    <w:basedOn w:val="DefaultParagraphFont"/>
    <w:qFormat/>
    <w:rPr>
      <w:i/>
      <w:iCs/>
    </w:rPr>
  </w:style>
  <w:style w:type="paragraph" w:styleId="IntenseQuote">
    <w:name w:val="Intense Quote"/>
    <w:uiPriority w:val="30"/>
    <w:basedOn w:val="Normal"/>
    <w:next w:val="Normal"/>
    <w:link w:val="IntenseQuoteChar"/>
    <w:qFormat/>
    <w:pPr>
      <w:ind w:left="936" w:right="936"/>
      <w:pBdr>
        <w:bottom w:val="single" w:sz="4" w:space="4" w:color="4F81BD" w:themeColor="accent1"/>
      </w:pBdr>
      <w:spacing w:after="280" w:before="200"/>
    </w:pPr>
    <w:rPr>
      <w:b/>
      <w:bCs/>
      <w:i/>
      <w:iCs/>
      <w:color w:val="4F81BD"/>
    </w:rPr>
  </w:style>
  <w:style w:type="character" w:customStyle="1" w:styleId="IntenseQuoteChar">
    <w:name w:val="Intense Quote Char"/>
    <w:uiPriority w:val="30"/>
    <w:basedOn w:val="DefaultParagraphFont"/>
    <w:link w:val="IntenseQuote"/>
    <w:rPr>
      <w:b/>
      <w:bCs/>
      <w:i/>
      <w:iCs/>
      <w:color w:val="4F81BD"/>
    </w:rPr>
  </w:style>
  <w:style w:type="character" w:styleId="SubtleEmphasis">
    <w:name w:val="Subtle Emphasis"/>
    <w:uiPriority w:val="19"/>
    <w:basedOn w:val="DefaultParagraphFont"/>
    <w:qFormat/>
    <w:rPr>
      <w:i/>
      <w:iCs/>
      <w:color w:val="7F7F7F"/>
    </w:rPr>
  </w:style>
  <w:style w:type="character" w:styleId="IntenseEmphasis">
    <w:name w:val="Intense Emphasis"/>
    <w:uiPriority w:val="21"/>
    <w:basedOn w:val="DefaultParagraphFont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basedOn w:val="DefaultParagraphFont"/>
    <w:qFormat/>
    <w:rPr>
      <w:smallCaps/>
      <w:color w:val="C0504D"/>
      <w:u w:val="single" w:color="auto"/>
    </w:rPr>
  </w:style>
  <w:style w:type="character" w:styleId="IntenseReference">
    <w:name w:val="Intense Reference"/>
    <w:uiPriority w:val="32"/>
    <w:basedOn w:val="DefaultParagraphFont"/>
    <w:qFormat/>
    <w:rPr>
      <w:b/>
      <w:bCs/>
      <w:smallCaps/>
      <w:color w:val="C0504D"/>
      <w:u w:val="single" w:color="auto"/>
      <w:spacing w:val="5"/>
    </w:rPr>
  </w:style>
  <w:style w:type="character" w:styleId="BookTitle">
    <w:name w:val="Book Title"/>
    <w:uiPriority w:val="33"/>
    <w:basedOn w:val="DefaultParagraphFont"/>
    <w:qFormat/>
    <w:rPr>
      <w:b/>
      <w:bCs/>
      <w:smallCaps/>
      <w:spacing w:val="5"/>
    </w:rPr>
  </w:style>
  <w:style w:type="paragraph" w:styleId="TOCHeading">
    <w:name w:val="TOC Heading"/>
    <w:uiPriority w:val="39"/>
    <w:basedOn w:val="Heading1"/>
    <w:next w:val="Normal"/>
    <w:qFormat/>
    <w:semiHidden/>
    <w:unhideWhenUsed/>
    <w:pPr>
      <w:outlineLvl w:val="9"/>
    </w:pPr>
  </w:style>
  <w:style w:type="table" w:styleId="TableGrid">
    <w:name w:val="Table Grid"/>
    <w:uiPriority w:val="59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uiPriority w:val="60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LightShading-Accent1">
    <w:name w:val="Light Shading Accent 1"/>
    <w:uiPriority w:val="60"/>
    <w:basedOn w:val="TableNormal"/>
    <w:pPr>
      <w:spacing w:after="0" w:line="240" w:lineRule="auto"/>
    </w:pPr>
    <w:rPr>
      <w:color w:val="376092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uiPriority w:val="60"/>
    <w:basedOn w:val="TableNormal"/>
    <w:pPr>
      <w:spacing w:after="0" w:line="240" w:lineRule="auto"/>
    </w:pPr>
    <w:rPr>
      <w:color w:val="953735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LightShading-Accent3">
    <w:name w:val="Light Shading Accent 3"/>
    <w:uiPriority w:val="60"/>
    <w:basedOn w:val="TableNormal"/>
    <w:pPr>
      <w:spacing w:after="0" w:line="240" w:lineRule="auto"/>
    </w:pPr>
    <w:rPr>
      <w:color w:val="76933C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uiPriority w:val="60"/>
    <w:basedOn w:val="TableNormal"/>
    <w:pPr>
      <w:spacing w:after="0" w:line="240" w:lineRule="auto"/>
    </w:pPr>
    <w:rPr>
      <w:color w:val="604A7B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uiPriority w:val="60"/>
    <w:basedOn w:val="TableNormal"/>
    <w:pPr>
      <w:spacing w:after="0" w:line="240" w:lineRule="auto"/>
    </w:pPr>
    <w:rPr>
      <w:color w:val="31859B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LightShading-Accent6">
    <w:name w:val="Light Shading Accent 6"/>
    <w:uiPriority w:val="60"/>
    <w:basedOn w:val="TableNormal"/>
    <w:pPr>
      <w:spacing w:after="0" w:line="240" w:lineRule="auto"/>
    </w:pPr>
    <w:rPr>
      <w:color w:val="E46C0A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LightList">
    <w:name w:val="Light List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MediumList1-Accent1">
    <w:name w:val="Medium List 1 Accen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MediumList1-Accent3">
    <w:name w:val="Medium List 1 Accent 3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MediumList1-Accent6">
    <w:name w:val="Medium List 1 Accent 6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MediumList2">
    <w:name w:val="Medium Lis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  <w:insideV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F3F3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MediumGrid1-Accent1">
    <w:name w:val="Medium Grid 1 Accent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MediumGrid1-Accent2">
    <w:name w:val="Medium Grid 1 Accent 2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  <w:insideV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color w:val="000000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BCB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A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7F7F" w:themeFill="text1" w:themeFillTint="7f"/>
      </w:tcPr>
    </w:tblStylePr>
  </w:style>
  <w:style w:type="table" w:styleId="MediumGrid3-Accent1">
    <w:name w:val="Medium Grid 3 Accent 1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C0DE" w:themeFill="accent1" w:themeFillTint="7f"/>
      </w:tcPr>
    </w:tblStylePr>
  </w:style>
  <w:style w:type="table" w:styleId="MediumGrid3-Accent2">
    <w:name w:val="Medium Grid 3 Accent 2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40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609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</w:style>
  <w:style w:type="table" w:styleId="DarkList-Accent2">
    <w:name w:val="Dark List Accent 2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DarkList-Accent3">
    <w:name w:val="Dark List Accent 3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2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3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</w:style>
  <w:style w:type="table" w:styleId="DarkList-Accent4">
    <w:name w:val="Dark List Accent 4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315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4A7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</w:style>
  <w:style w:type="table" w:styleId="DarkList-Accent5">
    <w:name w:val="Dark List Accent 5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</w:style>
  <w:style w:type="table" w:styleId="DarkList-Accent6">
    <w:name w:val="Dark List Accent 6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80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4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</w:style>
  <w:style w:type="table" w:styleId="ColorfulShading">
    <w:name w:val="Colorful Shading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89898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9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F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7530" w:themeColor="accent3" w:themeShade="99"/>
          <w:insideV w:val="nil"/>
        </w:tcBorders>
        <w:shd w:val="clear" w:color="auto" w:fill="5F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530" w:themeFill="accent3" w:themeFillShade="99"/>
      </w:tcPr>
    </w:tblStylePr>
    <w:tblStylePr w:type="band1Vert">
      <w:tblPr/>
      <w:tcPr>
        <w:shd w:val="clear" w:color="auto" w:fill="D7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D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D3B62" w:themeColor="accent4" w:themeShade="99"/>
          <w:insideV w:val="nil"/>
        </w:tcBorders>
        <w:shd w:val="clear" w:color="auto" w:fill="4D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B62" w:themeFill="accent4" w:themeFillShade="99"/>
      </w:tcPr>
    </w:tblStylePr>
    <w:tblStylePr w:type="band1Vert">
      <w:tblPr/>
      <w:tcPr>
        <w:shd w:val="clear" w:color="auto" w:fill="CCC1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7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7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708" w:themeColor="accent6" w:themeShade="99"/>
          <w:insideV w:val="nil"/>
        </w:tcBorders>
        <w:shd w:val="clear" w:color="auto" w:fill="B657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708" w:themeFill="accent6" w:themeFillShade="99"/>
      </w:tcPr>
    </w:tblStylePr>
    <w:tblStylePr w:type="band1Vert">
      <w:tblPr/>
      <w:tcPr>
        <w:shd w:val="clear" w:color="auto" w:fill="FBD5B5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BCBCB" w:themeFill="text1" w:themeFillTint="33"/>
      </w:tcPr>
    </w:tblStylePr>
  </w:style>
  <w:style w:type="table" w:styleId="ColorfulList-Accent1">
    <w:name w:val="Colorful List Accent 1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F83" w:themeFill="accent4" w:themeFillShade="cc"/>
      </w:tcPr>
    </w:tblStylePr>
    <w:tblStylePr w:type="lastRow">
      <w:rPr>
        <w:b/>
        <w:bCs/>
        <w:color w:val="664F83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BF1DD" w:themeFill="accent3" w:themeFillTint="33"/>
      </w:tcPr>
    </w:tblStylePr>
  </w:style>
  <w:style w:type="table" w:styleId="ColorfulList-Accent4">
    <w:name w:val="Colorful List Accent 4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D40" w:themeFill="accent3" w:themeFillShade="cc"/>
      </w:tcPr>
    </w:tblStylePr>
    <w:tblStylePr w:type="lastRow">
      <w:rPr>
        <w:b/>
        <w:bCs/>
        <w:color w:val="7E9D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E0EC" w:themeFill="accent4" w:themeFillTint="33"/>
      </w:tcPr>
    </w:tblStylePr>
  </w:style>
  <w:style w:type="table" w:styleId="ColorfulList-Accent5">
    <w:name w:val="Colorful List Accent 5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3740B" w:themeFill="accent6" w:themeFillShade="cc"/>
      </w:tcPr>
    </w:tblStylePr>
    <w:tblStylePr w:type="lastRow">
      <w:rPr>
        <w:b/>
        <w:bCs/>
        <w:color w:val="F3740B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AD9" w:themeFill="accent6" w:themeFillTint="33"/>
      </w:tcPr>
    </w:tblStylePr>
  </w:style>
  <w:style w:type="table" w:styleId="ColorfulGrid">
    <w:name w:val="Colorful Grid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BCBCB" w:themeFill="text1" w:themeFillTint="33"/>
    </w:tcPr>
    <w:tblStylePr w:type="firstRow">
      <w:rPr>
        <w:b/>
        <w:bCs/>
      </w:rPr>
      <w:tblPr/>
      <w:tcPr>
        <w:shd w:val="clear" w:color="auto" w:fill="989898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89898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ColorfulGrid-Accent1">
    <w:name w:val="Colorful Grid Accent 1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76092" w:themeFill="accent1" w:themeFillShade="bf"/>
      </w:tcPr>
    </w:tblStylePr>
    <w:tblStylePr w:type="lastCol">
      <w:rPr>
        <w:color w:val="FFFFFF"/>
      </w:rPr>
      <w:tblPr/>
      <w:tcPr>
        <w:shd w:val="clear" w:color="auto" w:fill="376092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ColorfulGrid-Accent2">
    <w:name w:val="Colorful Grid Accent 2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9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9B7" w:themeFill="accent2" w:themeFillTint="66"/>
      </w:tcPr>
    </w:tblStylePr>
    <w:tblStylePr w:type="firstCol">
      <w:rPr>
        <w:color w:val="FFFFFF"/>
      </w:rPr>
      <w:tblPr/>
      <w:tcPr>
        <w:shd w:val="clear" w:color="auto" w:fill="953735" w:themeFill="accent2" w:themeFillShade="bf"/>
      </w:tcPr>
    </w:tblStylePr>
    <w:tblStylePr w:type="lastCol">
      <w:rPr>
        <w:color w:val="FFFFFF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1DD" w:themeFill="accent3" w:themeFillTint="33"/>
    </w:tcPr>
    <w:tblStylePr w:type="firstRow">
      <w:rPr>
        <w:b/>
        <w:bCs/>
      </w:rPr>
      <w:tblPr/>
      <w:tcPr>
        <w:shd w:val="clear" w:color="auto" w:fill="D7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7E3BC" w:themeFill="accent3" w:themeFillTint="66"/>
      </w:tcPr>
    </w:tblStylePr>
    <w:tblStylePr w:type="firstCol">
      <w:rPr>
        <w:color w:val="FFFFFF"/>
      </w:rPr>
      <w:tblPr/>
      <w:tcPr>
        <w:shd w:val="clear" w:color="auto" w:fill="76933C" w:themeFill="accent3" w:themeFillShade="bf"/>
      </w:tcPr>
    </w:tblStylePr>
    <w:tblStylePr w:type="lastCol">
      <w:rPr>
        <w:color w:val="FFFFFF"/>
      </w:rPr>
      <w:tblPr/>
      <w:tcPr>
        <w:shd w:val="clear" w:color="auto" w:fill="7693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0EC" w:themeFill="accent4" w:themeFillTint="33"/>
    </w:tcPr>
    <w:tblStylePr w:type="firstRow">
      <w:rPr>
        <w:b/>
        <w:bCs/>
      </w:rPr>
      <w:tblPr/>
      <w:tcPr>
        <w:shd w:val="clear" w:color="auto" w:fill="CCC1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1D9" w:themeFill="accent4" w:themeFillTint="66"/>
      </w:tcPr>
    </w:tblStylePr>
    <w:tblStylePr w:type="firstCol">
      <w:rPr>
        <w:color w:val="FFFFFF"/>
      </w:rPr>
      <w:tblPr/>
      <w:tcPr>
        <w:shd w:val="clear" w:color="auto" w:fill="604A7B" w:themeFill="accent4" w:themeFillShade="bf"/>
      </w:tcPr>
    </w:tblStylePr>
    <w:tblStylePr w:type="lastCol">
      <w:rPr>
        <w:color w:val="FFFFFF"/>
      </w:rPr>
      <w:tblPr/>
      <w:tcPr>
        <w:shd w:val="clear" w:color="auto" w:fill="604A7B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7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7DDE8" w:themeFill="accent5" w:themeFillTint="66"/>
      </w:tcPr>
    </w:tblStylePr>
    <w:tblStylePr w:type="firstCol">
      <w:rPr>
        <w:color w:val="FFFFFF"/>
      </w:rPr>
      <w:tblPr/>
      <w:tcPr>
        <w:shd w:val="clear" w:color="auto" w:fill="31859B" w:themeFill="accent5" w:themeFillShade="bf"/>
      </w:tcPr>
    </w:tblStylePr>
    <w:tblStylePr w:type="lastCol">
      <w:rPr>
        <w:color w:val="FFFFFF"/>
      </w:rPr>
      <w:tblPr/>
      <w:tcPr>
        <w:shd w:val="clear" w:color="auto" w:fill="3185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AD9" w:themeFill="accent6" w:themeFillTint="33"/>
    </w:tcPr>
    <w:tblStylePr w:type="firstRow">
      <w:rPr>
        <w:b/>
        <w:bCs/>
      </w:rPr>
      <w:tblPr/>
      <w:tcPr>
        <w:shd w:val="clear" w:color="auto" w:fill="FBD5B5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5B5" w:themeFill="accent6" w:themeFillTint="66"/>
      </w:tcPr>
    </w:tblStylePr>
    <w:tblStylePr w:type="firstCol">
      <w:rPr>
        <w:color w:val="FFFFFF"/>
      </w:rPr>
      <w:tblPr/>
      <w:tcPr>
        <w:shd w:val="clear" w:color="auto" w:fill="E46C0A" w:themeFill="accent6" w:themeFillShade="bf"/>
      </w:tcPr>
    </w:tblStylePr>
    <w:tblStylePr w:type="lastCol">
      <w:rPr>
        <w:color w:val="FFFFFF"/>
      </w:rPr>
      <w:tblPr/>
      <w:tcPr>
        <w:shd w:val="clear" w:color="auto" w:fill="E4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footer" Target="footer1.xml" /><Relationship Id="rId1" Type="http://schemas.openxmlformats.org/officeDocument/2006/relationships/image" Target="media/image1.png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</cp:revision>
  <dcterms:created xsi:type="dcterms:W3CDTF">2013-12-23T23:15:00Z</dcterms:created>
  <dcterms:modified xsi:type="dcterms:W3CDTF">2026-04-25T12:35:16Z</dcterms:modified>
  <cp:version>1200.0100.01</cp:version>
</cp:coreProperties>
</file>